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37010F" w:rsidRPr="0037010F" w14:paraId="06A8140A" w14:textId="77777777" w:rsidTr="0037010F">
        <w:trPr>
          <w:cantSplit/>
        </w:trPr>
        <w:tc>
          <w:tcPr>
            <w:tcW w:w="1104" w:type="dxa"/>
            <w:vMerge w:val="restart"/>
            <w:vAlign w:val="center"/>
          </w:tcPr>
          <w:p w14:paraId="13DDA53B" w14:textId="77777777" w:rsidR="0037010F" w:rsidRPr="0037010F" w:rsidRDefault="0037010F" w:rsidP="0037010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010F">
              <w:rPr>
                <w:noProof/>
              </w:rPr>
              <w:drawing>
                <wp:inline distT="0" distB="0" distL="0" distR="0" wp14:anchorId="2E60FCE8" wp14:editId="59D321E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91894F0" w14:textId="77777777" w:rsidR="0037010F" w:rsidRPr="0037010F" w:rsidRDefault="0037010F" w:rsidP="0037010F">
            <w:pPr>
              <w:rPr>
                <w:sz w:val="16"/>
                <w:szCs w:val="16"/>
              </w:rPr>
            </w:pPr>
            <w:r w:rsidRPr="0037010F">
              <w:rPr>
                <w:sz w:val="16"/>
                <w:szCs w:val="16"/>
              </w:rPr>
              <w:t>INTERNATIONAL TELECOMMUNICATION UNION</w:t>
            </w:r>
          </w:p>
          <w:p w14:paraId="7F16801E" w14:textId="77777777" w:rsidR="0037010F" w:rsidRPr="0037010F" w:rsidRDefault="0037010F" w:rsidP="0037010F">
            <w:pPr>
              <w:rPr>
                <w:b/>
                <w:bCs/>
                <w:sz w:val="26"/>
                <w:szCs w:val="26"/>
              </w:rPr>
            </w:pPr>
            <w:r w:rsidRPr="0037010F">
              <w:rPr>
                <w:b/>
                <w:bCs/>
                <w:sz w:val="26"/>
                <w:szCs w:val="26"/>
              </w:rPr>
              <w:t>TELECOMMUNICATION</w:t>
            </w:r>
            <w:r w:rsidRPr="003701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3E034D" w14:textId="778D6C8D" w:rsidR="0037010F" w:rsidRPr="0037010F" w:rsidRDefault="0037010F" w:rsidP="0037010F">
            <w:pPr>
              <w:rPr>
                <w:sz w:val="20"/>
                <w:szCs w:val="20"/>
              </w:rPr>
            </w:pPr>
            <w:r w:rsidRPr="0037010F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F1152F3" w14:textId="69F02818" w:rsidR="0037010F" w:rsidRPr="0037010F" w:rsidRDefault="0037010F" w:rsidP="0037010F">
            <w:pPr>
              <w:pStyle w:val="Docnumber"/>
            </w:pPr>
            <w:r>
              <w:t>SG13-LS</w:t>
            </w:r>
            <w:r w:rsidR="00FB191B">
              <w:t>162</w:t>
            </w:r>
          </w:p>
        </w:tc>
      </w:tr>
      <w:tr w:rsidR="0037010F" w:rsidRPr="0037010F" w14:paraId="6236BD7C" w14:textId="77777777" w:rsidTr="0037010F">
        <w:trPr>
          <w:cantSplit/>
        </w:trPr>
        <w:tc>
          <w:tcPr>
            <w:tcW w:w="1104" w:type="dxa"/>
            <w:vMerge/>
          </w:tcPr>
          <w:p w14:paraId="79157C80" w14:textId="77777777" w:rsidR="0037010F" w:rsidRPr="0037010F" w:rsidRDefault="0037010F" w:rsidP="0037010F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8563588" w14:textId="77777777" w:rsidR="0037010F" w:rsidRPr="0037010F" w:rsidRDefault="0037010F" w:rsidP="0037010F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E508623" w14:textId="6928F7E0" w:rsidR="0037010F" w:rsidRPr="0037010F" w:rsidRDefault="0037010F" w:rsidP="003701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37010F" w:rsidRPr="0037010F" w14:paraId="1FA9BEFB" w14:textId="77777777" w:rsidTr="0037010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91036E7" w14:textId="77777777" w:rsidR="0037010F" w:rsidRPr="0037010F" w:rsidRDefault="0037010F" w:rsidP="0037010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E173B99" w14:textId="77777777" w:rsidR="0037010F" w:rsidRPr="0037010F" w:rsidRDefault="0037010F" w:rsidP="0037010F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C5623D7" w14:textId="77777777" w:rsidR="0037010F" w:rsidRPr="0037010F" w:rsidRDefault="0037010F" w:rsidP="0037010F">
            <w:pPr>
              <w:jc w:val="right"/>
              <w:rPr>
                <w:b/>
                <w:bCs/>
                <w:sz w:val="28"/>
                <w:szCs w:val="28"/>
              </w:rPr>
            </w:pPr>
            <w:r w:rsidRPr="003701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7010F" w:rsidRPr="0037010F" w14:paraId="1F7AD632" w14:textId="77777777" w:rsidTr="0037010F">
        <w:trPr>
          <w:cantSplit/>
        </w:trPr>
        <w:tc>
          <w:tcPr>
            <w:tcW w:w="1545" w:type="dxa"/>
            <w:gridSpan w:val="2"/>
          </w:tcPr>
          <w:p w14:paraId="4E106EC9" w14:textId="77777777" w:rsidR="0037010F" w:rsidRPr="0037010F" w:rsidRDefault="0037010F" w:rsidP="0037010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37010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6776F96C" w14:textId="7C8EA1A4" w:rsidR="0037010F" w:rsidRPr="0037010F" w:rsidRDefault="0037010F" w:rsidP="0037010F">
            <w:r w:rsidRPr="0037010F">
              <w:t>20/13</w:t>
            </w:r>
          </w:p>
        </w:tc>
        <w:tc>
          <w:tcPr>
            <w:tcW w:w="4184" w:type="dxa"/>
          </w:tcPr>
          <w:p w14:paraId="5A4B8D5C" w14:textId="06DC1654" w:rsidR="0037010F" w:rsidRPr="0037010F" w:rsidRDefault="0037010F" w:rsidP="0037010F">
            <w:pPr>
              <w:jc w:val="right"/>
            </w:pPr>
            <w:r w:rsidRPr="0037010F">
              <w:t>Geneva, 27 February 2026</w:t>
            </w:r>
          </w:p>
        </w:tc>
      </w:tr>
      <w:tr w:rsidR="0037010F" w:rsidRPr="0037010F" w14:paraId="029E7357" w14:textId="77777777" w:rsidTr="0037010F">
        <w:trPr>
          <w:cantSplit/>
        </w:trPr>
        <w:tc>
          <w:tcPr>
            <w:tcW w:w="9639" w:type="dxa"/>
            <w:gridSpan w:val="7"/>
          </w:tcPr>
          <w:p w14:paraId="4677F27D" w14:textId="00F67A19" w:rsidR="0037010F" w:rsidRPr="0037010F" w:rsidRDefault="0037010F" w:rsidP="0037010F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37010F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448</w:t>
            </w:r>
            <w:r w:rsidRPr="0037010F">
              <w:rPr>
                <w:b/>
                <w:bCs/>
              </w:rPr>
              <w:t>/WP</w:t>
            </w:r>
            <w:r>
              <w:rPr>
                <w:b/>
                <w:bCs/>
              </w:rPr>
              <w:t>1</w:t>
            </w:r>
          </w:p>
        </w:tc>
      </w:tr>
      <w:tr w:rsidR="0037010F" w:rsidRPr="0037010F" w14:paraId="0C09FE9E" w14:textId="77777777" w:rsidTr="0037010F">
        <w:trPr>
          <w:cantSplit/>
        </w:trPr>
        <w:tc>
          <w:tcPr>
            <w:tcW w:w="1545" w:type="dxa"/>
            <w:gridSpan w:val="2"/>
          </w:tcPr>
          <w:p w14:paraId="13BB807D" w14:textId="77777777" w:rsidR="0037010F" w:rsidRPr="0037010F" w:rsidRDefault="0037010F" w:rsidP="0037010F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37010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B3CF183" w14:textId="77B0B343" w:rsidR="0037010F" w:rsidRPr="0037010F" w:rsidRDefault="0037010F" w:rsidP="0037010F">
            <w:r w:rsidRPr="0037010F">
              <w:t>ITU-T Working Party 1/13</w:t>
            </w:r>
          </w:p>
        </w:tc>
      </w:tr>
      <w:tr w:rsidR="0037010F" w:rsidRPr="0037010F" w14:paraId="53924B56" w14:textId="77777777" w:rsidTr="0037010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679A692" w14:textId="77777777" w:rsidR="0037010F" w:rsidRPr="0037010F" w:rsidRDefault="0037010F" w:rsidP="0037010F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37010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33F83191" w14:textId="68629629" w:rsidR="0037010F" w:rsidRPr="0037010F" w:rsidRDefault="0037010F" w:rsidP="0037010F">
            <w:r w:rsidRPr="0037010F">
              <w:t xml:space="preserve">LS on initiation of </w:t>
            </w:r>
            <w:r>
              <w:t xml:space="preserve">draft </w:t>
            </w:r>
            <w:r w:rsidRPr="0037010F">
              <w:t xml:space="preserve">new Recommendation ITU-T </w:t>
            </w:r>
            <w:proofErr w:type="gramStart"/>
            <w:r w:rsidRPr="0037010F">
              <w:t>Y.ISAC</w:t>
            </w:r>
            <w:proofErr w:type="gramEnd"/>
            <w:r w:rsidRPr="0037010F">
              <w:t>-</w:t>
            </w:r>
            <w:proofErr w:type="spellStart"/>
            <w:r w:rsidRPr="0037010F">
              <w:t>req</w:t>
            </w:r>
            <w:proofErr w:type="spellEnd"/>
            <w:r w:rsidRPr="0037010F">
              <w:t>-</w:t>
            </w:r>
            <w:proofErr w:type="spellStart"/>
            <w:r w:rsidRPr="0037010F">
              <w:t>fra</w:t>
            </w:r>
            <w:proofErr w:type="spellEnd"/>
            <w:r w:rsidRPr="0037010F">
              <w:t xml:space="preserve"> “Requirements and framework of integrated sensing and communication in IMT-2020 networks and beyond”</w:t>
            </w:r>
          </w:p>
        </w:tc>
      </w:tr>
      <w:bookmarkEnd w:id="1"/>
      <w:bookmarkEnd w:id="7"/>
      <w:tr w:rsidR="005E1F80" w14:paraId="1283B133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43B85AE4" w14:textId="77777777" w:rsidR="005E1F80" w:rsidRDefault="0080174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E1F80" w14:paraId="3BA38623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131B93B" w14:textId="77777777" w:rsidR="005E1F80" w:rsidRDefault="0080174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4B9C061E" w14:textId="77777777" w:rsidR="005E1F80" w:rsidRDefault="00801743">
            <w:pPr>
              <w:pStyle w:val="LSForAction"/>
              <w:rPr>
                <w:lang w:val="pt-PT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</w:p>
        </w:tc>
      </w:tr>
      <w:tr w:rsidR="005E1F80" w:rsidRPr="00FB191B" w14:paraId="110703AC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B5DD35F" w14:textId="77777777" w:rsidR="005E1F80" w:rsidRDefault="0080174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29829125" w14:textId="59C7F402" w:rsidR="005E1F80" w:rsidRPr="0037010F" w:rsidRDefault="00473E75" w:rsidP="00473E75">
            <w:pPr>
              <w:pStyle w:val="LSForInfo"/>
              <w:rPr>
                <w:rFonts w:eastAsiaTheme="minorEastAsia"/>
                <w:lang w:val="nb-NO" w:eastAsia="zh-CN"/>
              </w:rPr>
            </w:pPr>
            <w:r w:rsidRPr="0037010F">
              <w:rPr>
                <w:rFonts w:eastAsiaTheme="minorEastAsia"/>
                <w:lang w:val="nb-NO" w:eastAsia="zh-CN"/>
              </w:rPr>
              <w:t>ITU-T SG11, SG15, SG17, SG20, SG21, 3GPP SA1</w:t>
            </w:r>
            <w:r w:rsidR="00414966" w:rsidRPr="0037010F">
              <w:rPr>
                <w:lang w:val="nb-NO"/>
              </w:rPr>
              <w:t xml:space="preserve"> and</w:t>
            </w:r>
            <w:r w:rsidRPr="0037010F">
              <w:rPr>
                <w:lang w:val="nb-NO"/>
              </w:rPr>
              <w:t xml:space="preserve"> 3GPP SA2</w:t>
            </w:r>
          </w:p>
        </w:tc>
      </w:tr>
      <w:tr w:rsidR="005E1F80" w14:paraId="1FCFBF78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5249F0C" w14:textId="77777777" w:rsidR="005E1F80" w:rsidRDefault="0080174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78F666B9" w14:textId="77777777" w:rsidR="005E1F80" w:rsidRDefault="00801743">
            <w:pPr>
              <w:pStyle w:val="LSApproval"/>
            </w:pPr>
            <w:r>
              <w:rPr>
                <w:rFonts w:hint="eastAsia"/>
              </w:rPr>
              <w:t>ITU-T Working Party 1/13 meeting (Geneva, 27 February 2026)</w:t>
            </w:r>
          </w:p>
        </w:tc>
      </w:tr>
      <w:tr w:rsidR="005E1F80" w14:paraId="213E5D0D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FF12699" w14:textId="77777777" w:rsidR="005E1F80" w:rsidRPr="0037010F" w:rsidRDefault="00801743">
            <w:pPr>
              <w:rPr>
                <w:b/>
                <w:bCs/>
              </w:rPr>
            </w:pPr>
            <w:r w:rsidRPr="0037010F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6162AAC6" w14:textId="110B5D60" w:rsidR="005E1F80" w:rsidRDefault="0037010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</w:t>
            </w:r>
            <w:r w:rsidR="005677F1">
              <w:rPr>
                <w:rFonts w:eastAsia="MS Mincho" w:hint="eastAsia"/>
                <w:lang w:val="en-US"/>
              </w:rPr>
              <w:t>/</w:t>
            </w:r>
            <w:r>
              <w:rPr>
                <w:rFonts w:eastAsia="SimSun"/>
                <w:lang w:val="en-US" w:eastAsia="zh-CN"/>
              </w:rPr>
              <w:t>A</w:t>
            </w:r>
          </w:p>
        </w:tc>
      </w:tr>
      <w:tr w:rsidR="005E1F80" w:rsidRPr="00FB191B" w14:paraId="009EF633" w14:textId="77777777" w:rsidTr="0037010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847D82" w14:textId="77777777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CFD080" w14:textId="77777777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7E841C" w14:textId="09F76DD2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1" w:history="1">
              <w:r w:rsidR="0037010F" w:rsidRPr="00717209">
                <w:rPr>
                  <w:rStyle w:val="Hyperlink"/>
                  <w:lang w:val="pt-BR"/>
                </w:rPr>
                <w:t>marco.carugi@gmail.com</w:t>
              </w:r>
            </w:hyperlink>
            <w:r w:rsidR="0037010F">
              <w:rPr>
                <w:lang w:val="pt-BR"/>
              </w:rPr>
              <w:t xml:space="preserve"> </w:t>
            </w:r>
          </w:p>
        </w:tc>
      </w:tr>
      <w:tr w:rsidR="005E1F80" w:rsidRPr="00FB191B" w14:paraId="0270FCE6" w14:textId="77777777" w:rsidTr="0037010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7B5B3" w14:textId="77777777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E2968D" w14:textId="77777777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B694A4" w14:textId="110AAF85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r w:rsidR="0037010F">
              <w:fldChar w:fldCharType="begin"/>
            </w:r>
            <w:r w:rsidR="0037010F" w:rsidRPr="00FB191B">
              <w:rPr>
                <w:lang w:val="pt-PT"/>
              </w:rPr>
              <w:instrText>HYPERLINK "mailto:fuyuexia@chinamobile.com"</w:instrText>
            </w:r>
            <w:r w:rsidR="0037010F">
              <w:fldChar w:fldCharType="separate"/>
            </w:r>
            <w:r w:rsidR="0037010F" w:rsidRPr="00717209">
              <w:rPr>
                <w:rStyle w:val="Hyperlink"/>
                <w:lang w:val="pt-PT"/>
              </w:rPr>
              <w:t>fuyuexia@chinamobile.com</w:t>
            </w:r>
            <w:r w:rsidR="0037010F">
              <w:fldChar w:fldCharType="end"/>
            </w:r>
            <w:r w:rsidR="0037010F">
              <w:rPr>
                <w:lang w:val="pt-PT"/>
              </w:rPr>
              <w:t xml:space="preserve"> </w:t>
            </w:r>
          </w:p>
        </w:tc>
      </w:tr>
    </w:tbl>
    <w:p w14:paraId="43A2A233" w14:textId="77777777" w:rsidR="005E1F80" w:rsidRDefault="005E1F80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E1F80" w14:paraId="71846EAE" w14:textId="77777777">
        <w:trPr>
          <w:cantSplit/>
        </w:trPr>
        <w:tc>
          <w:tcPr>
            <w:tcW w:w="1588" w:type="dxa"/>
          </w:tcPr>
          <w:p w14:paraId="51356388" w14:textId="77777777" w:rsidR="005E1F80" w:rsidRDefault="0080174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838438F" w14:textId="7B30AA27" w:rsidR="005E1F80" w:rsidRDefault="00801743" w:rsidP="00473E75">
            <w:pPr>
              <w:pStyle w:val="TSBHeaderSummary"/>
            </w:pPr>
            <w:r>
              <w:t xml:space="preserve">This liaison statement informs </w:t>
            </w:r>
            <w:r w:rsidR="00473E75" w:rsidRPr="00473E75">
              <w:t>ITU-T SG11, SG15, SG17, SG20, SG21, 3GPP SA1</w:t>
            </w:r>
            <w:r w:rsidR="00414966">
              <w:t xml:space="preserve"> and</w:t>
            </w:r>
            <w:r w:rsidR="00473E75">
              <w:t xml:space="preserve"> 3GPP</w:t>
            </w:r>
            <w:r w:rsidR="00473E75" w:rsidRPr="00473E75">
              <w:t xml:space="preserve"> SA2</w:t>
            </w:r>
            <w:r>
              <w:t xml:space="preserve"> about the initiation of draft new </w:t>
            </w:r>
            <w:r w:rsidR="00473E75" w:rsidRPr="00473E75">
              <w:t xml:space="preserve">Recommendation ITU-T </w:t>
            </w:r>
            <w:proofErr w:type="gramStart"/>
            <w:r w:rsidR="00473E75" w:rsidRPr="00473E75">
              <w:t>Y.ISAC</w:t>
            </w:r>
            <w:proofErr w:type="gramEnd"/>
            <w:r w:rsidR="00473E75" w:rsidRPr="00473E75">
              <w:t>-</w:t>
            </w:r>
            <w:proofErr w:type="spellStart"/>
            <w:r w:rsidR="00473E75" w:rsidRPr="00473E75">
              <w:t>req</w:t>
            </w:r>
            <w:proofErr w:type="spellEnd"/>
            <w:r w:rsidR="00473E75" w:rsidRPr="00473E75">
              <w:t>-</w:t>
            </w:r>
            <w:proofErr w:type="spellStart"/>
            <w:r w:rsidR="00473E75" w:rsidRPr="00473E75">
              <w:t>fra</w:t>
            </w:r>
            <w:proofErr w:type="spellEnd"/>
            <w:r w:rsidR="00473E75" w:rsidRPr="00473E75">
              <w:t xml:space="preserve"> “Requirements and framework of integrated sensing and communication in IMT-2020 networks and beyond”</w:t>
            </w:r>
          </w:p>
        </w:tc>
      </w:tr>
    </w:tbl>
    <w:p w14:paraId="00971016" w14:textId="77777777" w:rsidR="005E1F80" w:rsidRDefault="005E1F80">
      <w:pPr>
        <w:autoSpaceDE w:val="0"/>
        <w:autoSpaceDN w:val="0"/>
        <w:adjustRightInd w:val="0"/>
        <w:jc w:val="both"/>
      </w:pPr>
    </w:p>
    <w:p w14:paraId="3E50CDAC" w14:textId="3411361E" w:rsidR="005E1F80" w:rsidRPr="00514794" w:rsidRDefault="00801743">
      <w:pPr>
        <w:autoSpaceDE w:val="0"/>
        <w:autoSpaceDN w:val="0"/>
        <w:adjustRightInd w:val="0"/>
        <w:jc w:val="both"/>
        <w:rPr>
          <w:rFonts w:eastAsia="MS Mincho"/>
        </w:rPr>
      </w:pPr>
      <w:r>
        <w:t xml:space="preserve">ITU-T </w:t>
      </w:r>
      <w:r w:rsidR="00FE2AB7">
        <w:t>Working Party 1/13</w:t>
      </w:r>
      <w:r>
        <w:t xml:space="preserve"> would like to inform </w:t>
      </w:r>
      <w:r w:rsidR="00473E75" w:rsidRPr="00473E75">
        <w:t>ITU-T SG11, SG15, SG17, SG20, SG21, 3GPP SA1</w:t>
      </w:r>
      <w:r w:rsidR="00414966">
        <w:t xml:space="preserve"> and </w:t>
      </w:r>
      <w:r w:rsidR="00473E75">
        <w:t>3GPP</w:t>
      </w:r>
      <w:r w:rsidR="00473E75" w:rsidRPr="00473E75">
        <w:t xml:space="preserve"> SA2</w:t>
      </w:r>
      <w:r>
        <w:t xml:space="preserve"> about the initiation of draft new</w:t>
      </w:r>
      <w:r w:rsidR="00473E75" w:rsidRPr="00473E75">
        <w:t xml:space="preserve"> Recommendation ITU-T </w:t>
      </w:r>
      <w:proofErr w:type="gramStart"/>
      <w:r w:rsidR="00473E75" w:rsidRPr="00473E75">
        <w:t>Y.ISAC</w:t>
      </w:r>
      <w:proofErr w:type="gramEnd"/>
      <w:r w:rsidR="00473E75" w:rsidRPr="00473E75">
        <w:t>-</w:t>
      </w:r>
      <w:proofErr w:type="spellStart"/>
      <w:r w:rsidR="00473E75" w:rsidRPr="00473E75">
        <w:t>req</w:t>
      </w:r>
      <w:proofErr w:type="spellEnd"/>
      <w:r w:rsidR="00473E75" w:rsidRPr="00473E75">
        <w:t>-</w:t>
      </w:r>
      <w:proofErr w:type="spellStart"/>
      <w:r w:rsidR="00473E75" w:rsidRPr="00473E75">
        <w:t>fra</w:t>
      </w:r>
      <w:proofErr w:type="spellEnd"/>
      <w:r w:rsidR="00473E75" w:rsidRPr="00473E75">
        <w:t xml:space="preserve"> “Requirements and framework of integrated sensing and communication in IMT-2020 networks and beyond”</w:t>
      </w:r>
      <w:r>
        <w:t xml:space="preserve">. This draft new </w:t>
      </w:r>
      <w:r w:rsidR="00473E75" w:rsidRPr="00473E75">
        <w:t>Recommendation</w:t>
      </w:r>
      <w:r>
        <w:t xml:space="preserve"> has been initiated at the ITU-T Working Party 1/13 plenary on 27 February 2026.</w:t>
      </w:r>
      <w:r w:rsidR="00514794">
        <w:rPr>
          <w:rFonts w:eastAsia="MS Mincho" w:hint="eastAsia"/>
        </w:rPr>
        <w:t xml:space="preserve"> </w:t>
      </w:r>
    </w:p>
    <w:p w14:paraId="3CEF035F" w14:textId="2F01C40E" w:rsidR="005E1F80" w:rsidRDefault="00801743">
      <w:pPr>
        <w:autoSpaceDE w:val="0"/>
        <w:autoSpaceDN w:val="0"/>
        <w:adjustRightInd w:val="0"/>
        <w:jc w:val="both"/>
      </w:pPr>
      <w:r>
        <w:rPr>
          <w:rFonts w:hint="eastAsia"/>
        </w:rPr>
        <w:t xml:space="preserve">This </w:t>
      </w:r>
      <w:r w:rsidR="00473E75" w:rsidRPr="00473E75">
        <w:t>Recommendation</w:t>
      </w:r>
      <w:r>
        <w:rPr>
          <w:rFonts w:hint="eastAsia"/>
        </w:rPr>
        <w:t xml:space="preserve"> studies the </w:t>
      </w:r>
      <w:r w:rsidR="00473E75">
        <w:t>requirements and framework of integrated sensing and communication in IMT-2020 networks and beyond</w:t>
      </w:r>
      <w:r>
        <w:rPr>
          <w:rFonts w:hint="eastAsia"/>
        </w:rPr>
        <w:t>. Th</w:t>
      </w:r>
      <w:r w:rsidR="00DF2319">
        <w:t>e</w:t>
      </w:r>
      <w:r>
        <w:rPr>
          <w:rFonts w:hint="eastAsia"/>
        </w:rPr>
        <w:t xml:space="preserve"> </w:t>
      </w:r>
      <w:r w:rsidR="00473E75" w:rsidRPr="00473E75">
        <w:t>Recommendation</w:t>
      </w:r>
      <w:r>
        <w:rPr>
          <w:rFonts w:hint="eastAsia"/>
        </w:rPr>
        <w:t xml:space="preserve"> aims to provide a </w:t>
      </w:r>
      <w:r w:rsidR="00473E75">
        <w:t>deeper</w:t>
      </w:r>
      <w:r>
        <w:rPr>
          <w:rFonts w:hint="eastAsia"/>
        </w:rPr>
        <w:t xml:space="preserve"> understanding of </w:t>
      </w:r>
      <w:r w:rsidR="00473E75" w:rsidRPr="00473E75">
        <w:t>integrated sensing and communication</w:t>
      </w:r>
      <w:r w:rsidR="00473E75">
        <w:rPr>
          <w:rFonts w:hint="eastAsia"/>
        </w:rPr>
        <w:t xml:space="preserve"> </w:t>
      </w:r>
      <w:r w:rsidR="00473E75">
        <w:t xml:space="preserve">enabled </w:t>
      </w:r>
      <w:r>
        <w:rPr>
          <w:rFonts w:hint="eastAsia"/>
        </w:rPr>
        <w:t>IMT-20</w:t>
      </w:r>
      <w:r w:rsidR="00473E75">
        <w:t>2</w:t>
      </w:r>
      <w:r>
        <w:rPr>
          <w:rFonts w:hint="eastAsia"/>
        </w:rPr>
        <w:t xml:space="preserve">0 network framework and a guideline for the development of </w:t>
      </w:r>
      <w:r w:rsidR="00473E75">
        <w:t>related</w:t>
      </w:r>
      <w:r>
        <w:rPr>
          <w:rFonts w:hint="eastAsia"/>
        </w:rPr>
        <w:t xml:space="preserve"> technologies.</w:t>
      </w:r>
    </w:p>
    <w:p w14:paraId="3861282E" w14:textId="77777777" w:rsidR="005E1F80" w:rsidRDefault="0080174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024F504B" w14:textId="4D380729" w:rsidR="005E1F80" w:rsidRDefault="009C0E58">
      <w:hyperlink r:id="rId12" w:history="1">
        <w:r w:rsidRPr="0037010F">
          <w:rPr>
            <w:rStyle w:val="Hyperlink"/>
          </w:rPr>
          <w:t>SG13-TD426</w:t>
        </w:r>
        <w:r w:rsidR="00801743" w:rsidRPr="0037010F">
          <w:rPr>
            <w:rStyle w:val="Hyperlink"/>
          </w:rPr>
          <w:t>/WP1</w:t>
        </w:r>
      </w:hyperlink>
      <w:r w:rsidR="00801743">
        <w:t xml:space="preserve">: Draft new </w:t>
      </w:r>
      <w:r w:rsidR="00473E75" w:rsidRPr="00473E75">
        <w:t xml:space="preserve">Recommendation ITU-T </w:t>
      </w:r>
      <w:proofErr w:type="gramStart"/>
      <w:r w:rsidR="00473E75" w:rsidRPr="00473E75">
        <w:t>Y.ISAC</w:t>
      </w:r>
      <w:proofErr w:type="gramEnd"/>
      <w:r w:rsidR="00473E75" w:rsidRPr="00473E75">
        <w:t>-</w:t>
      </w:r>
      <w:proofErr w:type="spellStart"/>
      <w:r w:rsidR="00473E75" w:rsidRPr="00473E75">
        <w:t>req</w:t>
      </w:r>
      <w:proofErr w:type="spellEnd"/>
      <w:r w:rsidR="00473E75" w:rsidRPr="00473E75">
        <w:t>-</w:t>
      </w:r>
      <w:proofErr w:type="spellStart"/>
      <w:r w:rsidR="00473E75" w:rsidRPr="00473E75">
        <w:t>fra</w:t>
      </w:r>
      <w:proofErr w:type="spellEnd"/>
      <w:r w:rsidR="0037010F">
        <w:t>:</w:t>
      </w:r>
      <w:r w:rsidR="00473E75" w:rsidRPr="00473E75">
        <w:t xml:space="preserve"> “Requirements and framework of integrated sensing and communication in IMT-2020 networks and beyond”</w:t>
      </w:r>
    </w:p>
    <w:p w14:paraId="37C81015" w14:textId="77777777" w:rsidR="005E1F80" w:rsidRDefault="005E1F80">
      <w:pPr>
        <w:rPr>
          <w:lang w:eastAsia="zh-CN"/>
        </w:rPr>
      </w:pPr>
    </w:p>
    <w:p w14:paraId="111DD05F" w14:textId="77777777" w:rsidR="005E1F80" w:rsidRPr="00473E75" w:rsidRDefault="00801743" w:rsidP="00473E75">
      <w:pPr>
        <w:jc w:val="center"/>
        <w:rPr>
          <w:rFonts w:eastAsia="MS Mincho"/>
        </w:rPr>
      </w:pPr>
      <w:r>
        <w:t>_______________________</w:t>
      </w:r>
    </w:p>
    <w:sectPr w:rsidR="005E1F80" w:rsidRPr="00473E75" w:rsidSect="0037010F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5894D" w14:textId="77777777" w:rsidR="004559EC" w:rsidRDefault="004559EC">
      <w:pPr>
        <w:spacing w:before="0"/>
      </w:pPr>
      <w:r>
        <w:separator/>
      </w:r>
    </w:p>
  </w:endnote>
  <w:endnote w:type="continuationSeparator" w:id="0">
    <w:p w14:paraId="0D4DA040" w14:textId="77777777" w:rsidR="004559EC" w:rsidRDefault="004559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37EAB" w14:textId="77777777" w:rsidR="004559EC" w:rsidRDefault="004559EC">
      <w:pPr>
        <w:spacing w:before="0"/>
      </w:pPr>
      <w:r>
        <w:separator/>
      </w:r>
    </w:p>
  </w:footnote>
  <w:footnote w:type="continuationSeparator" w:id="0">
    <w:p w14:paraId="4C4C7C33" w14:textId="77777777" w:rsidR="004559EC" w:rsidRDefault="004559E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92212" w14:textId="7E2F8A94" w:rsidR="0037010F" w:rsidRPr="0037010F" w:rsidRDefault="0037010F" w:rsidP="0037010F">
    <w:pPr>
      <w:pStyle w:val="Header"/>
    </w:pPr>
    <w:r w:rsidRPr="0037010F">
      <w:t xml:space="preserve">- </w:t>
    </w:r>
    <w:r w:rsidRPr="0037010F">
      <w:fldChar w:fldCharType="begin"/>
    </w:r>
    <w:r w:rsidRPr="0037010F">
      <w:instrText xml:space="preserve"> PAGE  \* MERGEFORMAT </w:instrText>
    </w:r>
    <w:r w:rsidRPr="0037010F">
      <w:fldChar w:fldCharType="separate"/>
    </w:r>
    <w:r w:rsidRPr="0037010F">
      <w:rPr>
        <w:noProof/>
      </w:rPr>
      <w:t>1</w:t>
    </w:r>
    <w:r w:rsidRPr="0037010F">
      <w:fldChar w:fldCharType="end"/>
    </w:r>
    <w:r w:rsidRPr="0037010F">
      <w:t xml:space="preserve"> -</w:t>
    </w:r>
  </w:p>
  <w:p w14:paraId="5058A039" w14:textId="0C9FCA85" w:rsidR="0037010F" w:rsidRPr="0037010F" w:rsidRDefault="0037010F" w:rsidP="0037010F">
    <w:pPr>
      <w:pStyle w:val="Header"/>
      <w:spacing w:after="240"/>
    </w:pPr>
    <w:r w:rsidRPr="0037010F">
      <w:fldChar w:fldCharType="begin"/>
    </w:r>
    <w:r w:rsidRPr="0037010F">
      <w:instrText xml:space="preserve"> STYLEREF  Docnumber  </w:instrText>
    </w:r>
    <w:r w:rsidRPr="003701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6802563">
    <w:abstractNumId w:val="3"/>
  </w:num>
  <w:num w:numId="2" w16cid:durableId="2112780228">
    <w:abstractNumId w:val="5"/>
  </w:num>
  <w:num w:numId="3" w16cid:durableId="1868637445">
    <w:abstractNumId w:val="8"/>
  </w:num>
  <w:num w:numId="4" w16cid:durableId="1514029505">
    <w:abstractNumId w:val="9"/>
  </w:num>
  <w:num w:numId="5" w16cid:durableId="105856519">
    <w:abstractNumId w:val="6"/>
  </w:num>
  <w:num w:numId="6" w16cid:durableId="705982300">
    <w:abstractNumId w:val="2"/>
  </w:num>
  <w:num w:numId="7" w16cid:durableId="991132675">
    <w:abstractNumId w:val="7"/>
  </w:num>
  <w:num w:numId="8" w16cid:durableId="22828028">
    <w:abstractNumId w:val="4"/>
  </w:num>
  <w:num w:numId="9" w16cid:durableId="761680855">
    <w:abstractNumId w:val="1"/>
  </w:num>
  <w:num w:numId="10" w16cid:durableId="1647473504">
    <w:abstractNumId w:val="0"/>
  </w:num>
  <w:num w:numId="11" w16cid:durableId="5395896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5ZTZkNWEyYmVhZWVkZGMzZjUzM2YwMzI3NjEwN2YifQ=="/>
  </w:docVars>
  <w:rsids>
    <w:rsidRoot w:val="007B311A"/>
    <w:rsid w:val="000035F1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44E3A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3F61"/>
    <w:rsid w:val="001D4296"/>
    <w:rsid w:val="001E7B0E"/>
    <w:rsid w:val="001F0462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7E72"/>
    <w:rsid w:val="002A11C4"/>
    <w:rsid w:val="002A399B"/>
    <w:rsid w:val="002A551B"/>
    <w:rsid w:val="002B2D2A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2EAD"/>
    <w:rsid w:val="00363A2A"/>
    <w:rsid w:val="0037010F"/>
    <w:rsid w:val="00385FB5"/>
    <w:rsid w:val="0038715D"/>
    <w:rsid w:val="00394DBF"/>
    <w:rsid w:val="003957A6"/>
    <w:rsid w:val="003A05F4"/>
    <w:rsid w:val="003A43EF"/>
    <w:rsid w:val="003B10E3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400B49"/>
    <w:rsid w:val="0041378E"/>
    <w:rsid w:val="00414966"/>
    <w:rsid w:val="0041764C"/>
    <w:rsid w:val="004306E1"/>
    <w:rsid w:val="00434380"/>
    <w:rsid w:val="00443878"/>
    <w:rsid w:val="004539A8"/>
    <w:rsid w:val="004559EC"/>
    <w:rsid w:val="004633DC"/>
    <w:rsid w:val="004712CA"/>
    <w:rsid w:val="00473782"/>
    <w:rsid w:val="00473E75"/>
    <w:rsid w:val="0047422E"/>
    <w:rsid w:val="0049090D"/>
    <w:rsid w:val="004958B0"/>
    <w:rsid w:val="0049674B"/>
    <w:rsid w:val="004C0673"/>
    <w:rsid w:val="004C4E4E"/>
    <w:rsid w:val="004F0303"/>
    <w:rsid w:val="004F23BA"/>
    <w:rsid w:val="004F3816"/>
    <w:rsid w:val="0050586A"/>
    <w:rsid w:val="00514794"/>
    <w:rsid w:val="0051697B"/>
    <w:rsid w:val="00520DBF"/>
    <w:rsid w:val="0053731C"/>
    <w:rsid w:val="00543D41"/>
    <w:rsid w:val="00556A5B"/>
    <w:rsid w:val="00566EDA"/>
    <w:rsid w:val="005677F1"/>
    <w:rsid w:val="0057081A"/>
    <w:rsid w:val="00572654"/>
    <w:rsid w:val="005976A1"/>
    <w:rsid w:val="005A6B81"/>
    <w:rsid w:val="005B5629"/>
    <w:rsid w:val="005B6B78"/>
    <w:rsid w:val="005C0300"/>
    <w:rsid w:val="005C27A2"/>
    <w:rsid w:val="005D0585"/>
    <w:rsid w:val="005D1F9B"/>
    <w:rsid w:val="005D4FEB"/>
    <w:rsid w:val="005E1F80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379B2"/>
    <w:rsid w:val="00647525"/>
    <w:rsid w:val="00647A71"/>
    <w:rsid w:val="00652D9F"/>
    <w:rsid w:val="006570B0"/>
    <w:rsid w:val="0066022F"/>
    <w:rsid w:val="0066237C"/>
    <w:rsid w:val="00674B93"/>
    <w:rsid w:val="006813BC"/>
    <w:rsid w:val="006823F3"/>
    <w:rsid w:val="0069210B"/>
    <w:rsid w:val="00692AB1"/>
    <w:rsid w:val="00695DD7"/>
    <w:rsid w:val="00695E6D"/>
    <w:rsid w:val="00695FC2"/>
    <w:rsid w:val="006A2C21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01743"/>
    <w:rsid w:val="00812E67"/>
    <w:rsid w:val="008254B4"/>
    <w:rsid w:val="00837203"/>
    <w:rsid w:val="00842137"/>
    <w:rsid w:val="00853F5F"/>
    <w:rsid w:val="00855496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A93"/>
    <w:rsid w:val="008B0365"/>
    <w:rsid w:val="008B5123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507EC"/>
    <w:rsid w:val="00961856"/>
    <w:rsid w:val="00983164"/>
    <w:rsid w:val="009972EF"/>
    <w:rsid w:val="009B5035"/>
    <w:rsid w:val="009C0945"/>
    <w:rsid w:val="009C0E58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3B7"/>
    <w:rsid w:val="00A67A81"/>
    <w:rsid w:val="00A7270F"/>
    <w:rsid w:val="00A730A6"/>
    <w:rsid w:val="00A84724"/>
    <w:rsid w:val="00A96172"/>
    <w:rsid w:val="00A971A0"/>
    <w:rsid w:val="00AA1F22"/>
    <w:rsid w:val="00AC0565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48F7"/>
    <w:rsid w:val="00C74937"/>
    <w:rsid w:val="00C82A7D"/>
    <w:rsid w:val="00C94E00"/>
    <w:rsid w:val="00CA0A2B"/>
    <w:rsid w:val="00CA6000"/>
    <w:rsid w:val="00CA6409"/>
    <w:rsid w:val="00CB2599"/>
    <w:rsid w:val="00CB5DE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977A2"/>
    <w:rsid w:val="00DA1D47"/>
    <w:rsid w:val="00DB6034"/>
    <w:rsid w:val="00DC774A"/>
    <w:rsid w:val="00DD50DE"/>
    <w:rsid w:val="00DE3062"/>
    <w:rsid w:val="00DE799F"/>
    <w:rsid w:val="00DF2319"/>
    <w:rsid w:val="00E0581D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1135"/>
    <w:rsid w:val="00EB2736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4A74"/>
    <w:rsid w:val="00F562A0"/>
    <w:rsid w:val="00F57FA4"/>
    <w:rsid w:val="00F62B3E"/>
    <w:rsid w:val="00F63D00"/>
    <w:rsid w:val="00F821F8"/>
    <w:rsid w:val="00FA02CB"/>
    <w:rsid w:val="00FA2177"/>
    <w:rsid w:val="00FA5F6A"/>
    <w:rsid w:val="00FB0783"/>
    <w:rsid w:val="00FB0959"/>
    <w:rsid w:val="00FB191B"/>
    <w:rsid w:val="00FB7A8B"/>
    <w:rsid w:val="00FD439E"/>
    <w:rsid w:val="00FD76CB"/>
    <w:rsid w:val="00FE152B"/>
    <w:rsid w:val="00FE239E"/>
    <w:rsid w:val="00FE2AB7"/>
    <w:rsid w:val="00FE3437"/>
    <w:rsid w:val="00FF4546"/>
    <w:rsid w:val="00FF538F"/>
    <w:rsid w:val="017048C8"/>
    <w:rsid w:val="02B60FA7"/>
    <w:rsid w:val="048E5E91"/>
    <w:rsid w:val="05C25DF5"/>
    <w:rsid w:val="0B88235E"/>
    <w:rsid w:val="0C5B6949"/>
    <w:rsid w:val="0D1A078A"/>
    <w:rsid w:val="12097C62"/>
    <w:rsid w:val="14D34EAF"/>
    <w:rsid w:val="165F4EDA"/>
    <w:rsid w:val="183539C6"/>
    <w:rsid w:val="183C1A34"/>
    <w:rsid w:val="1B1217BF"/>
    <w:rsid w:val="1C213DE3"/>
    <w:rsid w:val="1C353708"/>
    <w:rsid w:val="1E5F490F"/>
    <w:rsid w:val="226946B8"/>
    <w:rsid w:val="22BB0C33"/>
    <w:rsid w:val="22EF6456"/>
    <w:rsid w:val="238603CC"/>
    <w:rsid w:val="27986989"/>
    <w:rsid w:val="28D34402"/>
    <w:rsid w:val="28EE24EE"/>
    <w:rsid w:val="29F82C3A"/>
    <w:rsid w:val="2A100E3B"/>
    <w:rsid w:val="2A515CDC"/>
    <w:rsid w:val="2BE6781D"/>
    <w:rsid w:val="2CF4444F"/>
    <w:rsid w:val="30A90D0A"/>
    <w:rsid w:val="313421D1"/>
    <w:rsid w:val="31801811"/>
    <w:rsid w:val="35197E4D"/>
    <w:rsid w:val="391014AB"/>
    <w:rsid w:val="392B3FD5"/>
    <w:rsid w:val="39900AFD"/>
    <w:rsid w:val="3ACB3DD6"/>
    <w:rsid w:val="3B170346"/>
    <w:rsid w:val="3B7EA76E"/>
    <w:rsid w:val="3C2E16AF"/>
    <w:rsid w:val="3CB9147C"/>
    <w:rsid w:val="42B121BC"/>
    <w:rsid w:val="43380DFF"/>
    <w:rsid w:val="44424CCF"/>
    <w:rsid w:val="449132A5"/>
    <w:rsid w:val="47400072"/>
    <w:rsid w:val="4DBD746A"/>
    <w:rsid w:val="4EC866B8"/>
    <w:rsid w:val="544A0E2F"/>
    <w:rsid w:val="576232BB"/>
    <w:rsid w:val="589D18CA"/>
    <w:rsid w:val="59766AAC"/>
    <w:rsid w:val="5E50556C"/>
    <w:rsid w:val="5E8D2A1A"/>
    <w:rsid w:val="5F901559"/>
    <w:rsid w:val="60612329"/>
    <w:rsid w:val="6235072A"/>
    <w:rsid w:val="62DA612D"/>
    <w:rsid w:val="65333E96"/>
    <w:rsid w:val="68CD627E"/>
    <w:rsid w:val="69B82B13"/>
    <w:rsid w:val="6B9919F6"/>
    <w:rsid w:val="6F920CCE"/>
    <w:rsid w:val="710B3229"/>
    <w:rsid w:val="71F259F4"/>
    <w:rsid w:val="73D01EC0"/>
    <w:rsid w:val="745D6D46"/>
    <w:rsid w:val="74A349E0"/>
    <w:rsid w:val="74AF5AA0"/>
    <w:rsid w:val="77620301"/>
    <w:rsid w:val="77754D7F"/>
    <w:rsid w:val="7AF74D83"/>
    <w:rsid w:val="7B69017F"/>
    <w:rsid w:val="7F2B0F85"/>
    <w:rsid w:val="7F3C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72CC2"/>
  <w15:docId w15:val="{0D165E24-C9EC-4C60-815A-72EC765F1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tabs>
        <w:tab w:val="num" w:pos="360"/>
      </w:tabs>
      <w:ind w:left="0" w:firstLine="0"/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010F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70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13-260227-TD-WP1-0426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11</TotalTime>
  <Pages>1</Pages>
  <Words>326</Words>
  <Characters>1859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Recommendation ITU-T Y.ISAC-req-fra “Requirements and framework of integrated sensing and communication in IMT-2020 networks and beyond”</dc:title>
  <dc:creator>Rapporteur and Associate Rapporteur</dc:creator>
  <dc:description>SG13-LSDD  For: Geneva, 27 February 2026_x000d_Document date: _x000d_Saved by ITU51017190 at 09:51:02 on 02/03/2026</dc:description>
  <cp:lastModifiedBy>ShK</cp:lastModifiedBy>
  <cp:revision>11</cp:revision>
  <cp:lastPrinted>2016-12-23T12:52:00Z</cp:lastPrinted>
  <dcterms:created xsi:type="dcterms:W3CDTF">2026-02-26T19:52:00Z</dcterms:created>
  <dcterms:modified xsi:type="dcterms:W3CDTF">2026-03-04T10:33:00Z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SG13-LSDD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27 February 2026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2052-12.8.2.21177</vt:lpwstr>
  </property>
  <property fmtid="{D5CDD505-2E9C-101B-9397-08002B2CF9AE}" pid="10" name="ICV">
    <vt:lpwstr>64EF36E936A64A119CCB030973BC8FE8</vt:lpwstr>
  </property>
</Properties>
</file>