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4C6AE5" w:rsidRPr="004C6AE5" w14:paraId="5B0A9F05" w14:textId="77777777" w:rsidTr="004C6AE5">
        <w:trPr>
          <w:cantSplit/>
        </w:trPr>
        <w:tc>
          <w:tcPr>
            <w:tcW w:w="1104" w:type="dxa"/>
            <w:vMerge w:val="restart"/>
            <w:vAlign w:val="center"/>
          </w:tcPr>
          <w:p w14:paraId="6737D111" w14:textId="77777777" w:rsidR="004C6AE5" w:rsidRPr="004C6AE5" w:rsidRDefault="004C6AE5" w:rsidP="004C6AE5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4C6AE5">
              <w:rPr>
                <w:noProof/>
              </w:rPr>
              <w:drawing>
                <wp:inline distT="0" distB="0" distL="0" distR="0" wp14:anchorId="3A5AAF3F" wp14:editId="4401D316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635C793A" w14:textId="77777777" w:rsidR="004C6AE5" w:rsidRPr="004C6AE5" w:rsidRDefault="004C6AE5" w:rsidP="004C6AE5">
            <w:pPr>
              <w:rPr>
                <w:sz w:val="16"/>
                <w:szCs w:val="16"/>
              </w:rPr>
            </w:pPr>
            <w:r w:rsidRPr="004C6AE5">
              <w:rPr>
                <w:sz w:val="16"/>
                <w:szCs w:val="16"/>
              </w:rPr>
              <w:t>INTERNATIONAL TELECOMMUNICATION UNION</w:t>
            </w:r>
          </w:p>
          <w:p w14:paraId="6DA3902B" w14:textId="77777777" w:rsidR="004C6AE5" w:rsidRPr="004C6AE5" w:rsidRDefault="004C6AE5" w:rsidP="004C6AE5">
            <w:pPr>
              <w:rPr>
                <w:b/>
                <w:bCs/>
                <w:sz w:val="26"/>
                <w:szCs w:val="26"/>
              </w:rPr>
            </w:pPr>
            <w:r w:rsidRPr="004C6AE5">
              <w:rPr>
                <w:b/>
                <w:bCs/>
                <w:sz w:val="26"/>
                <w:szCs w:val="26"/>
              </w:rPr>
              <w:t>TELECOMMUNICATION</w:t>
            </w:r>
            <w:r w:rsidRPr="004C6AE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6DEA341" w14:textId="6901AAAC" w:rsidR="004C6AE5" w:rsidRPr="004C6AE5" w:rsidRDefault="004C6AE5" w:rsidP="004C6AE5">
            <w:pPr>
              <w:rPr>
                <w:sz w:val="20"/>
                <w:szCs w:val="20"/>
              </w:rPr>
            </w:pPr>
            <w:r w:rsidRPr="004C6AE5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1629C22B" w14:textId="619E1A39" w:rsidR="004C6AE5" w:rsidRPr="004C6AE5" w:rsidRDefault="004C6AE5" w:rsidP="004C6AE5">
            <w:pPr>
              <w:pStyle w:val="Docnumber"/>
            </w:pPr>
            <w:r>
              <w:t>SG13-LS</w:t>
            </w:r>
            <w:r w:rsidR="00227CB6">
              <w:t>161</w:t>
            </w:r>
          </w:p>
        </w:tc>
      </w:tr>
      <w:tr w:rsidR="004C6AE5" w:rsidRPr="004C6AE5" w14:paraId="7B0269D0" w14:textId="77777777" w:rsidTr="004C6AE5">
        <w:trPr>
          <w:cantSplit/>
        </w:trPr>
        <w:tc>
          <w:tcPr>
            <w:tcW w:w="1104" w:type="dxa"/>
            <w:vMerge/>
          </w:tcPr>
          <w:p w14:paraId="418373E2" w14:textId="77777777" w:rsidR="004C6AE5" w:rsidRPr="004C6AE5" w:rsidRDefault="004C6AE5" w:rsidP="004C6AE5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6B01829C" w14:textId="77777777" w:rsidR="004C6AE5" w:rsidRPr="004C6AE5" w:rsidRDefault="004C6AE5" w:rsidP="004C6AE5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33FC8EE3" w14:textId="24625749" w:rsidR="004C6AE5" w:rsidRPr="004C6AE5" w:rsidRDefault="004C6AE5" w:rsidP="004C6AE5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4C6AE5" w:rsidRPr="004C6AE5" w14:paraId="4777B080" w14:textId="77777777" w:rsidTr="004C6AE5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6A2381E" w14:textId="77777777" w:rsidR="004C6AE5" w:rsidRPr="004C6AE5" w:rsidRDefault="004C6AE5" w:rsidP="004C6AE5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384F8B93" w14:textId="77777777" w:rsidR="004C6AE5" w:rsidRPr="004C6AE5" w:rsidRDefault="004C6AE5" w:rsidP="004C6AE5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5EAA547A" w14:textId="77777777" w:rsidR="004C6AE5" w:rsidRPr="004C6AE5" w:rsidRDefault="004C6AE5" w:rsidP="004C6AE5">
            <w:pPr>
              <w:jc w:val="right"/>
              <w:rPr>
                <w:b/>
                <w:bCs/>
                <w:sz w:val="28"/>
                <w:szCs w:val="28"/>
              </w:rPr>
            </w:pPr>
            <w:r w:rsidRPr="004C6AE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4C6AE5" w:rsidRPr="004C6AE5" w14:paraId="61318E3D" w14:textId="77777777" w:rsidTr="004C6AE5">
        <w:trPr>
          <w:cantSplit/>
        </w:trPr>
        <w:tc>
          <w:tcPr>
            <w:tcW w:w="1545" w:type="dxa"/>
            <w:gridSpan w:val="2"/>
          </w:tcPr>
          <w:p w14:paraId="55BAF2B8" w14:textId="77777777" w:rsidR="004C6AE5" w:rsidRPr="004C6AE5" w:rsidRDefault="004C6AE5" w:rsidP="004C6AE5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4C6AE5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7FFE5CF9" w14:textId="0AEDCB5E" w:rsidR="004C6AE5" w:rsidRPr="004C6AE5" w:rsidRDefault="004C6AE5" w:rsidP="004C6AE5">
            <w:r w:rsidRPr="004C6AE5">
              <w:t>20/13</w:t>
            </w:r>
          </w:p>
        </w:tc>
        <w:tc>
          <w:tcPr>
            <w:tcW w:w="4184" w:type="dxa"/>
          </w:tcPr>
          <w:p w14:paraId="5C41BE62" w14:textId="5F9F9A9B" w:rsidR="004C6AE5" w:rsidRPr="004C6AE5" w:rsidRDefault="004C6AE5" w:rsidP="004C6AE5">
            <w:pPr>
              <w:jc w:val="right"/>
            </w:pPr>
            <w:r w:rsidRPr="004C6AE5">
              <w:t>Geneva, 27 February 2026</w:t>
            </w:r>
          </w:p>
        </w:tc>
      </w:tr>
      <w:tr w:rsidR="004C6AE5" w:rsidRPr="004C6AE5" w14:paraId="128CFB59" w14:textId="77777777" w:rsidTr="004C6AE5">
        <w:trPr>
          <w:cantSplit/>
        </w:trPr>
        <w:tc>
          <w:tcPr>
            <w:tcW w:w="9639" w:type="dxa"/>
            <w:gridSpan w:val="5"/>
          </w:tcPr>
          <w:p w14:paraId="452AB5CB" w14:textId="0A731765" w:rsidR="004C6AE5" w:rsidRPr="004C6AE5" w:rsidRDefault="004C6AE5" w:rsidP="004C6AE5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4C6AE5">
              <w:rPr>
                <w:b/>
                <w:bCs/>
              </w:rPr>
              <w:t>Ref.: SG13-TD447/WP1</w:t>
            </w:r>
          </w:p>
        </w:tc>
      </w:tr>
      <w:tr w:rsidR="004C6AE5" w:rsidRPr="004C6AE5" w14:paraId="66FE8E1D" w14:textId="77777777" w:rsidTr="004C6AE5">
        <w:trPr>
          <w:cantSplit/>
        </w:trPr>
        <w:tc>
          <w:tcPr>
            <w:tcW w:w="1545" w:type="dxa"/>
            <w:gridSpan w:val="2"/>
          </w:tcPr>
          <w:p w14:paraId="45934D90" w14:textId="77777777" w:rsidR="004C6AE5" w:rsidRPr="004C6AE5" w:rsidRDefault="004C6AE5" w:rsidP="004C6AE5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4C6AE5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3F136B0C" w14:textId="389B1E81" w:rsidR="004C6AE5" w:rsidRPr="004C6AE5" w:rsidRDefault="004C6AE5" w:rsidP="004C6AE5">
            <w:r w:rsidRPr="004C6AE5">
              <w:t xml:space="preserve">ITU-T Working Party 1/13 </w:t>
            </w:r>
            <w:r>
              <w:t xml:space="preserve"> </w:t>
            </w:r>
          </w:p>
        </w:tc>
      </w:tr>
      <w:tr w:rsidR="004C6AE5" w:rsidRPr="004C6AE5" w14:paraId="66B7F5B9" w14:textId="77777777" w:rsidTr="004C6AE5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4E9ED7CF" w14:textId="77777777" w:rsidR="004C6AE5" w:rsidRPr="004C6AE5" w:rsidRDefault="004C6AE5" w:rsidP="004C6AE5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4C6AE5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3ECA01E8" w14:textId="56A6838C" w:rsidR="004C6AE5" w:rsidRPr="004C6AE5" w:rsidRDefault="004C6AE5" w:rsidP="004C6AE5">
            <w:r w:rsidRPr="004C6AE5">
              <w:t>LS on consent of draft new Recommendation ITU-T Y.3193 (ex Y.IMT2020-DIC) “Distributed intelligence collaboration for IMT-2020 and beyond”</w:t>
            </w:r>
          </w:p>
        </w:tc>
      </w:tr>
      <w:bookmarkEnd w:id="1"/>
      <w:bookmarkEnd w:id="7"/>
      <w:tr w:rsidR="00625D5B" w14:paraId="33E53395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</w:tcPr>
          <w:p w14:paraId="38F541AC" w14:textId="77777777" w:rsidR="00625D5B" w:rsidRDefault="00E94DE2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625D5B" w14:paraId="34388BF0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7AF8BBA2" w14:textId="77777777" w:rsidR="00625D5B" w:rsidRDefault="00E94DE2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33433442" w14:textId="77777777" w:rsidR="00625D5B" w:rsidRDefault="00E94DE2">
            <w:pPr>
              <w:pStyle w:val="LSForAction"/>
            </w:pPr>
            <w:r>
              <w:t>-</w:t>
            </w:r>
          </w:p>
        </w:tc>
      </w:tr>
      <w:tr w:rsidR="00625D5B" w:rsidRPr="006B41A3" w14:paraId="01EB318E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785D465C" w14:textId="77777777" w:rsidR="00625D5B" w:rsidRDefault="00E94DE2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2D611EE6" w14:textId="463748BE" w:rsidR="00625D5B" w:rsidRPr="00A07EF1" w:rsidRDefault="005656E5">
            <w:pPr>
              <w:pStyle w:val="LSForInfo"/>
              <w:rPr>
                <w:rFonts w:eastAsiaTheme="minorEastAsia"/>
                <w:lang w:val="fr-CH" w:eastAsia="zh-CN"/>
              </w:rPr>
            </w:pPr>
            <w:bookmarkStart w:id="8" w:name="OLE_LINK4"/>
            <w:r>
              <w:rPr>
                <w:rFonts w:eastAsiaTheme="minorEastAsia"/>
                <w:lang w:val="fr-FR" w:eastAsia="zh-CN"/>
              </w:rPr>
              <w:t>I</w:t>
            </w:r>
            <w:r w:rsidRPr="00A07EF1">
              <w:rPr>
                <w:rFonts w:eastAsiaTheme="minorEastAsia" w:hint="eastAsia"/>
                <w:lang w:val="fr-CH" w:eastAsia="zh-CN"/>
              </w:rPr>
              <w:t>TU-T SG2</w:t>
            </w:r>
            <w:r>
              <w:rPr>
                <w:rFonts w:eastAsiaTheme="minorEastAsia"/>
                <w:lang w:val="fr-FR" w:eastAsia="zh-CN"/>
              </w:rPr>
              <w:t xml:space="preserve">, </w:t>
            </w:r>
            <w:r w:rsidRPr="00A07EF1">
              <w:rPr>
                <w:rFonts w:eastAsiaTheme="minorEastAsia" w:hint="eastAsia"/>
                <w:lang w:val="fr-CH" w:eastAsia="zh-CN"/>
              </w:rPr>
              <w:t>SG11</w:t>
            </w:r>
            <w:r>
              <w:rPr>
                <w:rFonts w:eastAsiaTheme="minorEastAsia"/>
                <w:lang w:val="fr-CH" w:eastAsia="zh-CN"/>
              </w:rPr>
              <w:t xml:space="preserve">, SG17, SG20, SG21, </w:t>
            </w:r>
            <w:r w:rsidR="00E94DE2">
              <w:rPr>
                <w:rFonts w:eastAsiaTheme="minorEastAsia"/>
                <w:lang w:val="fr-FR" w:eastAsia="zh-CN"/>
              </w:rPr>
              <w:t>3GPP SA1, 3GPP SA</w:t>
            </w:r>
            <w:bookmarkStart w:id="9" w:name="OLE_LINK3"/>
            <w:r w:rsidR="00E94DE2" w:rsidRPr="00A07EF1">
              <w:rPr>
                <w:rFonts w:eastAsiaTheme="minorEastAsia" w:hint="eastAsia"/>
                <w:lang w:val="fr-CH" w:eastAsia="zh-CN"/>
              </w:rPr>
              <w:t>2</w:t>
            </w:r>
            <w:bookmarkEnd w:id="8"/>
            <w:bookmarkEnd w:id="9"/>
          </w:p>
        </w:tc>
      </w:tr>
      <w:tr w:rsidR="00625D5B" w14:paraId="060ADFC4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36D8B974" w14:textId="77777777" w:rsidR="00625D5B" w:rsidRPr="000C1AA0" w:rsidRDefault="00E94DE2">
            <w:pPr>
              <w:rPr>
                <w:b/>
                <w:bCs/>
              </w:rPr>
            </w:pPr>
            <w:r w:rsidRPr="000C1AA0"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334F58B5" w14:textId="6E813CBF" w:rsidR="00625D5B" w:rsidRPr="000C1AA0" w:rsidRDefault="00E94DE2">
            <w:pPr>
              <w:pStyle w:val="LSApproval"/>
            </w:pPr>
            <w:r w:rsidRPr="000C1AA0">
              <w:t xml:space="preserve">ITU-T </w:t>
            </w:r>
            <w:r w:rsidR="0058092F" w:rsidRPr="000C1AA0">
              <w:t>W</w:t>
            </w:r>
            <w:r w:rsidR="000C1AA0" w:rsidRPr="000C1AA0">
              <w:t xml:space="preserve">orking </w:t>
            </w:r>
            <w:r w:rsidR="0058092F" w:rsidRPr="000C1AA0">
              <w:t>P</w:t>
            </w:r>
            <w:r w:rsidR="000C1AA0" w:rsidRPr="000C1AA0">
              <w:t xml:space="preserve">arty </w:t>
            </w:r>
            <w:r w:rsidR="0058092F" w:rsidRPr="000C1AA0">
              <w:t xml:space="preserve">1/13 </w:t>
            </w:r>
            <w:r w:rsidRPr="000C1AA0">
              <w:t>meeting (</w:t>
            </w:r>
            <w:r w:rsidR="00525885" w:rsidRPr="000C1AA0">
              <w:t>Geneva, 27 February 2026</w:t>
            </w:r>
            <w:r w:rsidRPr="000C1AA0">
              <w:t>)</w:t>
            </w:r>
          </w:p>
        </w:tc>
      </w:tr>
      <w:tr w:rsidR="00625D5B" w14:paraId="30782350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6A3704AB" w14:textId="77777777" w:rsidR="00625D5B" w:rsidRDefault="00E94DE2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</w:tcPr>
          <w:p w14:paraId="5BBB033D" w14:textId="410D864D" w:rsidR="00625D5B" w:rsidRDefault="004C6AE5">
            <w:pPr>
              <w:pStyle w:val="LSDeadline"/>
            </w:pPr>
            <w:r>
              <w:t>N/A</w:t>
            </w:r>
          </w:p>
        </w:tc>
      </w:tr>
      <w:tr w:rsidR="00625D5B" w14:paraId="14D12341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BEF79F9" w14:textId="77777777" w:rsidR="00625D5B" w:rsidRDefault="00E94DE2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D270AFD" w14:textId="77777777" w:rsidR="00625D5B" w:rsidRDefault="00E94DE2">
            <w:pPr>
              <w:rPr>
                <w:lang w:eastAsia="zh-CN"/>
              </w:rPr>
            </w:pPr>
            <w:r>
              <w:rPr>
                <w:lang w:eastAsia="zh-CN"/>
              </w:rPr>
              <w:t>Marco Carugi</w:t>
            </w:r>
            <w:r>
              <w:br/>
            </w:r>
            <w:r>
              <w:rPr>
                <w:lang w:eastAsia="zh-CN"/>
              </w:rPr>
              <w:t>Huawei Technologies Co., Ltd</w:t>
            </w:r>
            <w:r>
              <w:br/>
            </w:r>
            <w:r>
              <w:rPr>
                <w:rFonts w:hint="eastAsia"/>
                <w:lang w:eastAsia="zh-CN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5DDD7B54" w14:textId="0543857C" w:rsidR="00625D5B" w:rsidRDefault="00E94DE2">
            <w:pPr>
              <w:tabs>
                <w:tab w:val="left" w:pos="794"/>
              </w:tabs>
            </w:pPr>
            <w:r>
              <w:t>Tel:</w:t>
            </w:r>
            <w:r>
              <w:tab/>
              <w:t>+</w:t>
            </w:r>
            <w:r>
              <w:rPr>
                <w:lang w:eastAsia="zh-CN"/>
              </w:rPr>
              <w:t>33-6-64047454</w:t>
            </w:r>
            <w:r>
              <w:br/>
              <w:t>E-mail:</w:t>
            </w:r>
            <w:r>
              <w:tab/>
            </w:r>
            <w:hyperlink r:id="rId11" w:history="1">
              <w:r w:rsidR="004C6AE5" w:rsidRPr="00717209">
                <w:rPr>
                  <w:rStyle w:val="Hyperlink"/>
                </w:rPr>
                <w:t>marco.carugi@gmail.com</w:t>
              </w:r>
            </w:hyperlink>
            <w:r w:rsidR="004C6AE5">
              <w:t xml:space="preserve"> </w:t>
            </w:r>
          </w:p>
        </w:tc>
      </w:tr>
      <w:tr w:rsidR="00625D5B" w:rsidRPr="00227CB6" w14:paraId="3C38442E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6423102" w14:textId="77777777" w:rsidR="00625D5B" w:rsidRDefault="00E94DE2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45EDCA4" w14:textId="77777777" w:rsidR="00625D5B" w:rsidRDefault="00E94DE2"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Yuexia Fu</w:t>
            </w:r>
            <w:r>
              <w:rPr>
                <w:lang w:eastAsia="zh-CN"/>
              </w:rPr>
              <w:br/>
            </w:r>
            <w:r>
              <w:rPr>
                <w:rFonts w:hint="eastAsia"/>
                <w:lang w:eastAsia="zh-CN"/>
              </w:rPr>
              <w:t>China Mobile</w:t>
            </w:r>
            <w:r>
              <w:rPr>
                <w:lang w:eastAsia="zh-CN"/>
              </w:rPr>
              <w:br/>
            </w:r>
            <w:r>
              <w:rPr>
                <w:rFonts w:hint="eastAsia"/>
                <w:lang w:eastAsia="zh-CN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6433AEB" w14:textId="04BA4A5B" w:rsidR="00625D5B" w:rsidRPr="000C1AA0" w:rsidRDefault="00E94DE2">
            <w:pPr>
              <w:tabs>
                <w:tab w:val="left" w:pos="794"/>
              </w:tabs>
              <w:rPr>
                <w:lang w:val="de-CH"/>
              </w:rPr>
            </w:pPr>
            <w:r w:rsidRPr="000C1AA0">
              <w:rPr>
                <w:lang w:val="de-CH"/>
              </w:rPr>
              <w:t>Tel:</w:t>
            </w:r>
            <w:r w:rsidRPr="000C1AA0">
              <w:rPr>
                <w:lang w:val="de-CH"/>
              </w:rPr>
              <w:tab/>
              <w:t>+86 1</w:t>
            </w:r>
            <w:r w:rsidRPr="000C1AA0">
              <w:rPr>
                <w:rFonts w:hint="eastAsia"/>
                <w:lang w:val="de-CH" w:eastAsia="zh-CN"/>
              </w:rPr>
              <w:t>5011564042</w:t>
            </w:r>
            <w:r w:rsidRPr="000C1AA0">
              <w:rPr>
                <w:lang w:val="de-CH"/>
              </w:rPr>
              <w:br/>
              <w:t>E-mail:</w:t>
            </w:r>
            <w:r w:rsidRPr="000C1AA0">
              <w:rPr>
                <w:lang w:val="de-CH"/>
              </w:rPr>
              <w:tab/>
            </w:r>
            <w:hyperlink r:id="rId12" w:history="1">
              <w:r w:rsidR="004C6AE5" w:rsidRPr="00717209">
                <w:rPr>
                  <w:rStyle w:val="Hyperlink"/>
                  <w:rFonts w:hint="eastAsia"/>
                  <w:lang w:val="de-CH" w:eastAsia="zh-CN"/>
                </w:rPr>
                <w:t>fuyuexia</w:t>
              </w:r>
              <w:r w:rsidR="004C6AE5" w:rsidRPr="00717209">
                <w:rPr>
                  <w:rStyle w:val="Hyperlink"/>
                  <w:lang w:val="de-CH"/>
                </w:rPr>
                <w:t>@chinamobile.com</w:t>
              </w:r>
            </w:hyperlink>
            <w:r w:rsidR="004C6AE5">
              <w:rPr>
                <w:lang w:val="de-CH"/>
              </w:rPr>
              <w:t xml:space="preserve"> </w:t>
            </w:r>
          </w:p>
        </w:tc>
      </w:tr>
    </w:tbl>
    <w:p w14:paraId="559C6762" w14:textId="77777777" w:rsidR="00625D5B" w:rsidRPr="000C1AA0" w:rsidRDefault="00625D5B">
      <w:pPr>
        <w:rPr>
          <w:lang w:val="de-CH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625D5B" w14:paraId="5685F224" w14:textId="77777777">
        <w:trPr>
          <w:cantSplit/>
        </w:trPr>
        <w:tc>
          <w:tcPr>
            <w:tcW w:w="1588" w:type="dxa"/>
          </w:tcPr>
          <w:p w14:paraId="6C371029" w14:textId="77777777" w:rsidR="00625D5B" w:rsidRDefault="00E94DE2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1773F4E0" w14:textId="3EE62152" w:rsidR="00625D5B" w:rsidRDefault="00E94DE2">
            <w:pPr>
              <w:pStyle w:val="TSBHeaderSummary"/>
              <w:rPr>
                <w:lang w:eastAsia="zh-CN"/>
              </w:rPr>
            </w:pPr>
            <w:r>
              <w:t>This liaison statement informs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58092F">
              <w:rPr>
                <w:lang w:val="en-US" w:eastAsia="zh-CN"/>
              </w:rPr>
              <w:t xml:space="preserve">ITU-T </w:t>
            </w:r>
            <w:r w:rsidR="0058092F" w:rsidRPr="0058092F">
              <w:rPr>
                <w:rFonts w:hint="eastAsia"/>
                <w:lang w:eastAsia="zh-CN"/>
              </w:rPr>
              <w:t>SG2</w:t>
            </w:r>
            <w:r w:rsidR="0058092F" w:rsidRPr="0058092F">
              <w:rPr>
                <w:lang w:eastAsia="zh-CN"/>
              </w:rPr>
              <w:t xml:space="preserve">, </w:t>
            </w:r>
            <w:r w:rsidR="0058092F" w:rsidRPr="0058092F">
              <w:rPr>
                <w:rFonts w:hint="eastAsia"/>
                <w:lang w:eastAsia="zh-CN"/>
              </w:rPr>
              <w:t>SG11</w:t>
            </w:r>
            <w:r w:rsidR="0058092F" w:rsidRPr="0058092F">
              <w:rPr>
                <w:lang w:eastAsia="zh-CN"/>
              </w:rPr>
              <w:t>, SG17, SG20, SG21, 3GPP SA1</w:t>
            </w:r>
            <w:r w:rsidR="0058092F">
              <w:rPr>
                <w:lang w:eastAsia="zh-CN"/>
              </w:rPr>
              <w:t xml:space="preserve"> and </w:t>
            </w:r>
            <w:r w:rsidR="0058092F" w:rsidRPr="0058092F">
              <w:rPr>
                <w:lang w:eastAsia="zh-CN"/>
              </w:rPr>
              <w:t>3GPP SA</w:t>
            </w:r>
            <w:r w:rsidR="0058092F" w:rsidRPr="0058092F">
              <w:rPr>
                <w:rFonts w:hint="eastAsia"/>
                <w:lang w:eastAsia="zh-CN"/>
              </w:rPr>
              <w:t>2</w:t>
            </w:r>
            <w:r w:rsidR="0058092F">
              <w:rPr>
                <w:lang w:eastAsia="zh-CN"/>
              </w:rPr>
              <w:t xml:space="preserve"> </w:t>
            </w:r>
            <w:r>
              <w:t>about the consent of new Recommendation ITU-T Y.</w:t>
            </w:r>
            <w:r w:rsidR="007C6674">
              <w:rPr>
                <w:lang w:val="en-US" w:eastAsia="zh-CN"/>
              </w:rPr>
              <w:t>3193</w:t>
            </w:r>
            <w:r>
              <w:t xml:space="preserve"> (</w:t>
            </w:r>
            <w:r w:rsidR="004C6AE5">
              <w:t xml:space="preserve">ex </w:t>
            </w:r>
            <w:r w:rsidR="00525885" w:rsidRPr="00525885">
              <w:rPr>
                <w:rFonts w:eastAsia="SimSun"/>
              </w:rPr>
              <w:t>Y.IMT2020-DIC</w:t>
            </w:r>
            <w:r>
              <w:t>) “</w:t>
            </w:r>
            <w:r w:rsidR="00525885" w:rsidRPr="00525885">
              <w:t>Distributed intelligence collaboration for IMT-2020 and beyond</w:t>
            </w:r>
            <w:r>
              <w:rPr>
                <w:rFonts w:hint="eastAsia"/>
              </w:rPr>
              <w:t xml:space="preserve"> </w:t>
            </w:r>
            <w:r>
              <w:t>”</w:t>
            </w:r>
            <w:r w:rsidR="00E046A9">
              <w:rPr>
                <w:rFonts w:hint="eastAsia"/>
                <w:lang w:eastAsia="zh-CN"/>
              </w:rPr>
              <w:t>.</w:t>
            </w:r>
          </w:p>
        </w:tc>
      </w:tr>
    </w:tbl>
    <w:p w14:paraId="6BA734D4" w14:textId="77777777" w:rsidR="002A3D51" w:rsidRDefault="002A3D51">
      <w:pPr>
        <w:autoSpaceDE w:val="0"/>
        <w:autoSpaceDN w:val="0"/>
        <w:adjustRightInd w:val="0"/>
        <w:jc w:val="both"/>
      </w:pPr>
    </w:p>
    <w:p w14:paraId="08A29C7C" w14:textId="49C5772A" w:rsidR="00625D5B" w:rsidRDefault="00E94DE2">
      <w:pPr>
        <w:autoSpaceDE w:val="0"/>
        <w:autoSpaceDN w:val="0"/>
        <w:adjustRightInd w:val="0"/>
        <w:jc w:val="both"/>
      </w:pPr>
      <w:r>
        <w:t xml:space="preserve">ITU-T </w:t>
      </w:r>
      <w:r w:rsidR="00144821">
        <w:t>Working Party 1/13</w:t>
      </w:r>
      <w:r>
        <w:t xml:space="preserve"> would like to inform </w:t>
      </w:r>
      <w:r w:rsidR="0058092F">
        <w:t>ITU-</w:t>
      </w:r>
      <w:r w:rsidR="0058092F" w:rsidRPr="0058092F">
        <w:rPr>
          <w:rFonts w:hint="eastAsia"/>
          <w:lang w:eastAsia="zh-CN"/>
        </w:rPr>
        <w:t>T SG2</w:t>
      </w:r>
      <w:r w:rsidR="0058092F" w:rsidRPr="0058092F">
        <w:rPr>
          <w:lang w:eastAsia="zh-CN"/>
        </w:rPr>
        <w:t xml:space="preserve">, </w:t>
      </w:r>
      <w:r w:rsidR="0058092F" w:rsidRPr="0058092F">
        <w:rPr>
          <w:rFonts w:hint="eastAsia"/>
          <w:lang w:eastAsia="zh-CN"/>
        </w:rPr>
        <w:t>SG11</w:t>
      </w:r>
      <w:r w:rsidR="0058092F" w:rsidRPr="0058092F">
        <w:rPr>
          <w:lang w:eastAsia="zh-CN"/>
        </w:rPr>
        <w:t>, SG17, SG20, SG21, 3GPP SA1</w:t>
      </w:r>
      <w:r w:rsidR="0058092F">
        <w:rPr>
          <w:lang w:eastAsia="zh-CN"/>
        </w:rPr>
        <w:t xml:space="preserve"> and 3</w:t>
      </w:r>
      <w:r w:rsidR="0058092F" w:rsidRPr="0058092F">
        <w:rPr>
          <w:lang w:eastAsia="zh-CN"/>
        </w:rPr>
        <w:t>GPP SA</w:t>
      </w:r>
      <w:r w:rsidR="0058092F" w:rsidRPr="0058092F">
        <w:rPr>
          <w:rFonts w:hint="eastAsia"/>
          <w:lang w:eastAsia="zh-CN"/>
        </w:rPr>
        <w:t>2</w:t>
      </w:r>
      <w:r>
        <w:t xml:space="preserve"> about the progress of new Recommendation ITU-T Y.</w:t>
      </w:r>
      <w:r w:rsidR="0025787F">
        <w:rPr>
          <w:lang w:val="en-US" w:eastAsia="zh-CN"/>
        </w:rPr>
        <w:t>3193</w:t>
      </w:r>
      <w:r>
        <w:t xml:space="preserve"> (</w:t>
      </w:r>
      <w:r w:rsidR="004C6AE5">
        <w:t xml:space="preserve">ex </w:t>
      </w:r>
      <w:r w:rsidR="000A7807" w:rsidRPr="000A7807">
        <w:rPr>
          <w:rFonts w:eastAsia="SimSun"/>
        </w:rPr>
        <w:t>Y.IMT2020-DIC</w:t>
      </w:r>
      <w:r>
        <w:t>) “</w:t>
      </w:r>
      <w:r w:rsidR="00525885" w:rsidRPr="00525885">
        <w:t>Distributed intelligence collaboration for IMT-2020 and beyond</w:t>
      </w:r>
      <w:r>
        <w:t xml:space="preserve">”, which has been consented </w:t>
      </w:r>
      <w:bookmarkStart w:id="10" w:name="_Hlk120109791"/>
      <w:r>
        <w:t>at the ITU-</w:t>
      </w:r>
      <w:r w:rsidR="00E046A9">
        <w:rPr>
          <w:rFonts w:hint="eastAsia"/>
          <w:lang w:eastAsia="zh-CN"/>
        </w:rPr>
        <w:t xml:space="preserve">T Working Party 1/13 </w:t>
      </w:r>
      <w:r w:rsidR="002A3D51">
        <w:t>plenary meeting,</w:t>
      </w:r>
      <w:r w:rsidR="002A3D51" w:rsidRPr="002A3D51">
        <w:t xml:space="preserve"> </w:t>
      </w:r>
      <w:r w:rsidR="002A3D51" w:rsidRPr="00525885">
        <w:t>Geneva</w:t>
      </w:r>
      <w:r w:rsidR="002A3D51">
        <w:t>,</w:t>
      </w:r>
      <w:r>
        <w:t xml:space="preserve"> </w:t>
      </w:r>
      <w:r w:rsidR="00525885" w:rsidRPr="00525885">
        <w:rPr>
          <w:lang w:eastAsia="zh-CN"/>
        </w:rPr>
        <w:t>27 February 2026</w:t>
      </w:r>
      <w:r>
        <w:t>.</w:t>
      </w:r>
    </w:p>
    <w:bookmarkEnd w:id="10"/>
    <w:p w14:paraId="6159F113" w14:textId="7ECD1BB1" w:rsidR="00625D5B" w:rsidRDefault="00870CE9" w:rsidP="00870CE9">
      <w:pPr>
        <w:overflowPunct w:val="0"/>
        <w:autoSpaceDE w:val="0"/>
        <w:autoSpaceDN w:val="0"/>
        <w:adjustRightInd w:val="0"/>
        <w:jc w:val="both"/>
        <w:textAlignment w:val="baseline"/>
      </w:pPr>
      <w:r w:rsidRPr="00870CE9">
        <w:rPr>
          <w:rFonts w:eastAsia="SimSun"/>
          <w:color w:val="000000"/>
          <w:lang w:eastAsia="zh-CN"/>
        </w:rPr>
        <w:t xml:space="preserve">This Recommendation specifies distributed intelligence collaboration in IMT-2020 and beyond, in terms of general considerations, requirements, functional framework and procedure. Distributed intelligence collaboration in IMT-2020 and beyond is expected to be of great value for network operators, service providers and end users, providing enhanced support of </w:t>
      </w:r>
      <w:r w:rsidR="00706D93">
        <w:rPr>
          <w:rFonts w:eastAsia="SimSun"/>
          <w:color w:val="000000"/>
          <w:lang w:eastAsia="zh-CN"/>
        </w:rPr>
        <w:t>artificial intelligence (</w:t>
      </w:r>
      <w:r w:rsidRPr="00870CE9">
        <w:rPr>
          <w:rFonts w:eastAsia="SimSun"/>
          <w:color w:val="000000"/>
          <w:lang w:eastAsia="zh-CN"/>
        </w:rPr>
        <w:t>AI</w:t>
      </w:r>
      <w:r w:rsidR="00706D93">
        <w:rPr>
          <w:rFonts w:eastAsia="SimSun"/>
          <w:color w:val="000000"/>
          <w:lang w:eastAsia="zh-CN"/>
        </w:rPr>
        <w:t>)</w:t>
      </w:r>
      <w:r w:rsidRPr="00870CE9">
        <w:rPr>
          <w:rFonts w:eastAsia="SimSun"/>
          <w:color w:val="000000"/>
          <w:lang w:eastAsia="zh-CN"/>
        </w:rPr>
        <w:t xml:space="preserve"> technologies and increased resource utilization</w:t>
      </w:r>
      <w:r w:rsidR="00E94DE2">
        <w:rPr>
          <w:rFonts w:eastAsia="MS Mincho"/>
        </w:rPr>
        <w:t>.</w:t>
      </w:r>
    </w:p>
    <w:p w14:paraId="5282504D" w14:textId="1288CA4A" w:rsidR="00625D5B" w:rsidRDefault="00E94DE2">
      <w:r>
        <w:rPr>
          <w:lang w:eastAsia="zh-CN"/>
        </w:rPr>
        <w:t xml:space="preserve">ITU-T </w:t>
      </w:r>
      <w:r w:rsidR="006B41A3">
        <w:t>Working Party 1/13</w:t>
      </w:r>
      <w:r>
        <w:rPr>
          <w:lang w:eastAsia="zh-CN"/>
        </w:rPr>
        <w:t xml:space="preserve"> </w:t>
      </w:r>
      <w:r>
        <w:t xml:space="preserve">looks forward to keeping continued collaboration and exchange </w:t>
      </w:r>
      <w:r>
        <w:rPr>
          <w:lang w:eastAsia="zh-CN"/>
        </w:rPr>
        <w:t>with you on the topics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of </w:t>
      </w:r>
      <w:r w:rsidR="00870CE9" w:rsidRPr="00870CE9">
        <w:rPr>
          <w:lang w:eastAsia="zh-CN"/>
        </w:rPr>
        <w:t xml:space="preserve">distributed intelligence collaboration </w:t>
      </w:r>
      <w:r w:rsidR="00706D93">
        <w:rPr>
          <w:lang w:eastAsia="zh-CN"/>
        </w:rPr>
        <w:t>for</w:t>
      </w:r>
      <w:r w:rsidR="00870CE9" w:rsidRPr="00870CE9">
        <w:rPr>
          <w:lang w:eastAsia="zh-CN"/>
        </w:rPr>
        <w:t xml:space="preserve"> IMT-2020 and beyond</w:t>
      </w:r>
      <w:r>
        <w:rPr>
          <w:rFonts w:eastAsia="SimSun"/>
          <w:color w:val="000000"/>
          <w:lang w:eastAsia="zh-CN"/>
        </w:rPr>
        <w:t>.</w:t>
      </w:r>
    </w:p>
    <w:p w14:paraId="6C4F711D" w14:textId="77777777" w:rsidR="00625D5B" w:rsidRDefault="00E94DE2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Attachment:</w:t>
      </w:r>
    </w:p>
    <w:p w14:paraId="3EB348E4" w14:textId="0961AEE5" w:rsidR="00625D5B" w:rsidRDefault="00E94DE2">
      <w:hyperlink r:id="rId13" w:history="1">
        <w:r w:rsidRPr="004C6AE5">
          <w:rPr>
            <w:rStyle w:val="Hyperlink"/>
          </w:rPr>
          <w:t>SG13-TD</w:t>
        </w:r>
        <w:r w:rsidR="004C6AE5" w:rsidRPr="004C6AE5">
          <w:rPr>
            <w:rStyle w:val="Hyperlink"/>
            <w:lang w:val="en-US" w:eastAsia="zh-CN"/>
          </w:rPr>
          <w:t>411</w:t>
        </w:r>
        <w:r w:rsidRPr="004C6AE5">
          <w:rPr>
            <w:rStyle w:val="Hyperlink"/>
          </w:rPr>
          <w:t>/WP1</w:t>
        </w:r>
      </w:hyperlink>
      <w:r>
        <w:t xml:space="preserve">: </w:t>
      </w:r>
      <w:r w:rsidR="002A3D51" w:rsidRPr="002A3D51">
        <w:t xml:space="preserve">Draft new Recommendation </w:t>
      </w:r>
      <w:r>
        <w:t>ITU-T Y.</w:t>
      </w:r>
      <w:r w:rsidR="000C1AA0">
        <w:rPr>
          <w:lang w:val="en-US" w:eastAsia="zh-CN"/>
        </w:rPr>
        <w:t>3193</w:t>
      </w:r>
      <w:r>
        <w:t xml:space="preserve"> (</w:t>
      </w:r>
      <w:r w:rsidR="004C6AE5">
        <w:t xml:space="preserve">ex </w:t>
      </w:r>
      <w:r w:rsidR="00870CE9" w:rsidRPr="00870CE9">
        <w:rPr>
          <w:rFonts w:eastAsia="SimSun"/>
        </w:rPr>
        <w:t>Y.IMT2020-DIC</w:t>
      </w:r>
      <w:r>
        <w:t>) “</w:t>
      </w:r>
      <w:r w:rsidR="00870CE9" w:rsidRPr="00870CE9">
        <w:t>Distributed intelligence collaboration for IMT-2020 and beyond</w:t>
      </w:r>
      <w:r>
        <w:t>”.</w:t>
      </w:r>
    </w:p>
    <w:p w14:paraId="7F002745" w14:textId="77777777" w:rsidR="00625D5B" w:rsidRDefault="00625D5B">
      <w:pPr>
        <w:rPr>
          <w:lang w:eastAsia="zh-CN"/>
        </w:rPr>
      </w:pPr>
    </w:p>
    <w:p w14:paraId="43EF771B" w14:textId="77777777" w:rsidR="00625D5B" w:rsidRDefault="00E94DE2">
      <w:pPr>
        <w:jc w:val="center"/>
        <w:rPr>
          <w:lang w:eastAsia="zh-CN"/>
        </w:rPr>
      </w:pPr>
      <w:r>
        <w:t>_______________________</w:t>
      </w:r>
    </w:p>
    <w:sectPr w:rsidR="00625D5B" w:rsidSect="004C6AE5">
      <w:headerReference w:type="default" r:id="rId14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DFFD0" w14:textId="77777777" w:rsidR="004C2EB5" w:rsidRDefault="004C2EB5">
      <w:pPr>
        <w:spacing w:before="0"/>
      </w:pPr>
      <w:r>
        <w:separator/>
      </w:r>
    </w:p>
  </w:endnote>
  <w:endnote w:type="continuationSeparator" w:id="0">
    <w:p w14:paraId="42134631" w14:textId="77777777" w:rsidR="004C2EB5" w:rsidRDefault="004C2EB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307DD" w14:textId="77777777" w:rsidR="004C2EB5" w:rsidRDefault="004C2EB5">
      <w:pPr>
        <w:spacing w:before="0"/>
      </w:pPr>
      <w:r>
        <w:separator/>
      </w:r>
    </w:p>
  </w:footnote>
  <w:footnote w:type="continuationSeparator" w:id="0">
    <w:p w14:paraId="5515FA30" w14:textId="77777777" w:rsidR="004C2EB5" w:rsidRDefault="004C2EB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31D87" w14:textId="2F3E40E9" w:rsidR="00625D5B" w:rsidRPr="004C6AE5" w:rsidRDefault="004C6AE5" w:rsidP="004C6AE5">
    <w:pPr>
      <w:pStyle w:val="Header"/>
    </w:pPr>
    <w:r w:rsidRPr="004C6AE5">
      <w:t xml:space="preserve">- </w:t>
    </w:r>
    <w:r w:rsidRPr="004C6AE5">
      <w:fldChar w:fldCharType="begin"/>
    </w:r>
    <w:r w:rsidRPr="004C6AE5">
      <w:instrText xml:space="preserve"> PAGE  \* MERGEFORMAT </w:instrText>
    </w:r>
    <w:r w:rsidRPr="004C6AE5">
      <w:fldChar w:fldCharType="separate"/>
    </w:r>
    <w:r w:rsidRPr="004C6AE5">
      <w:rPr>
        <w:noProof/>
      </w:rPr>
      <w:t>1</w:t>
    </w:r>
    <w:r w:rsidRPr="004C6AE5">
      <w:fldChar w:fldCharType="end"/>
    </w:r>
    <w:r w:rsidRPr="004C6AE5">
      <w:t xml:space="preserve"> -</w:t>
    </w:r>
  </w:p>
  <w:p w14:paraId="5CDD7B4F" w14:textId="003C4CFE" w:rsidR="004C6AE5" w:rsidRPr="004C6AE5" w:rsidRDefault="004C6AE5" w:rsidP="004C6AE5">
    <w:pPr>
      <w:pStyle w:val="Header"/>
      <w:spacing w:after="240"/>
    </w:pPr>
    <w:r w:rsidRPr="004C6AE5">
      <w:fldChar w:fldCharType="begin"/>
    </w:r>
    <w:r w:rsidRPr="004C6AE5">
      <w:instrText xml:space="preserve"> STYLEREF  Docnumber  </w:instrText>
    </w:r>
    <w:r w:rsidRPr="004C6AE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2120371326">
    <w:abstractNumId w:val="3"/>
  </w:num>
  <w:num w:numId="2" w16cid:durableId="1956015230">
    <w:abstractNumId w:val="5"/>
  </w:num>
  <w:num w:numId="3" w16cid:durableId="1005283615">
    <w:abstractNumId w:val="8"/>
  </w:num>
  <w:num w:numId="4" w16cid:durableId="1476683902">
    <w:abstractNumId w:val="9"/>
  </w:num>
  <w:num w:numId="5" w16cid:durableId="1491602953">
    <w:abstractNumId w:val="6"/>
  </w:num>
  <w:num w:numId="6" w16cid:durableId="469707808">
    <w:abstractNumId w:val="2"/>
  </w:num>
  <w:num w:numId="7" w16cid:durableId="1857498906">
    <w:abstractNumId w:val="7"/>
  </w:num>
  <w:num w:numId="8" w16cid:durableId="108091954">
    <w:abstractNumId w:val="4"/>
  </w:num>
  <w:num w:numId="9" w16cid:durableId="1471748141">
    <w:abstractNumId w:val="1"/>
  </w:num>
  <w:num w:numId="10" w16cid:durableId="1602840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M5ZTZkNWEyYmVhZWVkZGMzZjUzM2YwMzI3NjEwN2YifQ=="/>
  </w:docVars>
  <w:rsids>
    <w:rsidRoot w:val="007B311A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A7807"/>
    <w:rsid w:val="000B40A9"/>
    <w:rsid w:val="000B739D"/>
    <w:rsid w:val="000C1AA0"/>
    <w:rsid w:val="000C397B"/>
    <w:rsid w:val="000E6125"/>
    <w:rsid w:val="000F40A9"/>
    <w:rsid w:val="0011114F"/>
    <w:rsid w:val="00113DBE"/>
    <w:rsid w:val="001200A6"/>
    <w:rsid w:val="00124A40"/>
    <w:rsid w:val="001251DA"/>
    <w:rsid w:val="00125432"/>
    <w:rsid w:val="0013093D"/>
    <w:rsid w:val="00136DDD"/>
    <w:rsid w:val="00137F40"/>
    <w:rsid w:val="001410FD"/>
    <w:rsid w:val="00144821"/>
    <w:rsid w:val="00144BDF"/>
    <w:rsid w:val="00155DDC"/>
    <w:rsid w:val="00161830"/>
    <w:rsid w:val="001871EC"/>
    <w:rsid w:val="001A20C3"/>
    <w:rsid w:val="001A5645"/>
    <w:rsid w:val="001A670F"/>
    <w:rsid w:val="001B5F59"/>
    <w:rsid w:val="001B6A45"/>
    <w:rsid w:val="001C62B8"/>
    <w:rsid w:val="001D22D8"/>
    <w:rsid w:val="001D4296"/>
    <w:rsid w:val="001E5F97"/>
    <w:rsid w:val="001E7B0E"/>
    <w:rsid w:val="001F141D"/>
    <w:rsid w:val="00200A06"/>
    <w:rsid w:val="00200A98"/>
    <w:rsid w:val="00201AFA"/>
    <w:rsid w:val="002229F1"/>
    <w:rsid w:val="00224EA2"/>
    <w:rsid w:val="00227CB6"/>
    <w:rsid w:val="00233F75"/>
    <w:rsid w:val="00243172"/>
    <w:rsid w:val="00253DBE"/>
    <w:rsid w:val="00253DC6"/>
    <w:rsid w:val="0025489C"/>
    <w:rsid w:val="0025787F"/>
    <w:rsid w:val="002622FA"/>
    <w:rsid w:val="00263518"/>
    <w:rsid w:val="00263B33"/>
    <w:rsid w:val="002759E7"/>
    <w:rsid w:val="002770D1"/>
    <w:rsid w:val="00277326"/>
    <w:rsid w:val="002A11C4"/>
    <w:rsid w:val="002A399B"/>
    <w:rsid w:val="002A3D51"/>
    <w:rsid w:val="002A551B"/>
    <w:rsid w:val="002B69A6"/>
    <w:rsid w:val="002C26C0"/>
    <w:rsid w:val="002C2BC5"/>
    <w:rsid w:val="002C502A"/>
    <w:rsid w:val="002C7299"/>
    <w:rsid w:val="002D6447"/>
    <w:rsid w:val="002E0407"/>
    <w:rsid w:val="002E3C52"/>
    <w:rsid w:val="002E79CB"/>
    <w:rsid w:val="002F5070"/>
    <w:rsid w:val="002F7F55"/>
    <w:rsid w:val="0030745F"/>
    <w:rsid w:val="00310971"/>
    <w:rsid w:val="00314630"/>
    <w:rsid w:val="00317F2C"/>
    <w:rsid w:val="0032090A"/>
    <w:rsid w:val="00321CDE"/>
    <w:rsid w:val="00333E15"/>
    <w:rsid w:val="003449F4"/>
    <w:rsid w:val="00350B54"/>
    <w:rsid w:val="003571BC"/>
    <w:rsid w:val="0036090C"/>
    <w:rsid w:val="00361116"/>
    <w:rsid w:val="00362562"/>
    <w:rsid w:val="00385FB5"/>
    <w:rsid w:val="0038715D"/>
    <w:rsid w:val="00394DBF"/>
    <w:rsid w:val="003957A6"/>
    <w:rsid w:val="003A05F4"/>
    <w:rsid w:val="003A43EF"/>
    <w:rsid w:val="003A56F3"/>
    <w:rsid w:val="003B10E3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1764C"/>
    <w:rsid w:val="004306E1"/>
    <w:rsid w:val="00434380"/>
    <w:rsid w:val="00443878"/>
    <w:rsid w:val="004539A8"/>
    <w:rsid w:val="004633DC"/>
    <w:rsid w:val="004712CA"/>
    <w:rsid w:val="00473782"/>
    <w:rsid w:val="0047422E"/>
    <w:rsid w:val="0049090D"/>
    <w:rsid w:val="004958B0"/>
    <w:rsid w:val="0049674B"/>
    <w:rsid w:val="004C0673"/>
    <w:rsid w:val="004C2EB5"/>
    <w:rsid w:val="004C4E4E"/>
    <w:rsid w:val="004C6AE5"/>
    <w:rsid w:val="004F23BA"/>
    <w:rsid w:val="004F3816"/>
    <w:rsid w:val="0050586A"/>
    <w:rsid w:val="0051697B"/>
    <w:rsid w:val="00520DBF"/>
    <w:rsid w:val="00522912"/>
    <w:rsid w:val="00525885"/>
    <w:rsid w:val="0053731C"/>
    <w:rsid w:val="00543D41"/>
    <w:rsid w:val="00556A5B"/>
    <w:rsid w:val="005656E5"/>
    <w:rsid w:val="00566EDA"/>
    <w:rsid w:val="0057081A"/>
    <w:rsid w:val="00572654"/>
    <w:rsid w:val="0058092F"/>
    <w:rsid w:val="005976A1"/>
    <w:rsid w:val="005B5629"/>
    <w:rsid w:val="005B6B78"/>
    <w:rsid w:val="005C0300"/>
    <w:rsid w:val="005C27A2"/>
    <w:rsid w:val="005D1F9B"/>
    <w:rsid w:val="005D4FEB"/>
    <w:rsid w:val="005F4B6A"/>
    <w:rsid w:val="006010F3"/>
    <w:rsid w:val="006032AD"/>
    <w:rsid w:val="0060433F"/>
    <w:rsid w:val="00606DB6"/>
    <w:rsid w:val="00615A0A"/>
    <w:rsid w:val="00625D5B"/>
    <w:rsid w:val="00626673"/>
    <w:rsid w:val="006333D4"/>
    <w:rsid w:val="006369B2"/>
    <w:rsid w:val="0063718D"/>
    <w:rsid w:val="00647525"/>
    <w:rsid w:val="006476B1"/>
    <w:rsid w:val="00647A71"/>
    <w:rsid w:val="00652D9F"/>
    <w:rsid w:val="006570B0"/>
    <w:rsid w:val="0066022F"/>
    <w:rsid w:val="00671856"/>
    <w:rsid w:val="00674B93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B41A3"/>
    <w:rsid w:val="006B41F1"/>
    <w:rsid w:val="006C5641"/>
    <w:rsid w:val="006C7215"/>
    <w:rsid w:val="006D1089"/>
    <w:rsid w:val="006D1B86"/>
    <w:rsid w:val="006D7355"/>
    <w:rsid w:val="006F7DEE"/>
    <w:rsid w:val="00706D93"/>
    <w:rsid w:val="00715551"/>
    <w:rsid w:val="00715CA6"/>
    <w:rsid w:val="00722F6E"/>
    <w:rsid w:val="00731135"/>
    <w:rsid w:val="007324AF"/>
    <w:rsid w:val="00740128"/>
    <w:rsid w:val="007409B4"/>
    <w:rsid w:val="00741974"/>
    <w:rsid w:val="00754192"/>
    <w:rsid w:val="0075525E"/>
    <w:rsid w:val="00755D27"/>
    <w:rsid w:val="00756D3D"/>
    <w:rsid w:val="007806C2"/>
    <w:rsid w:val="00781FEE"/>
    <w:rsid w:val="00786294"/>
    <w:rsid w:val="007903F8"/>
    <w:rsid w:val="00794F4F"/>
    <w:rsid w:val="007974BE"/>
    <w:rsid w:val="007A0916"/>
    <w:rsid w:val="007A0DFD"/>
    <w:rsid w:val="007A7274"/>
    <w:rsid w:val="007B2BC6"/>
    <w:rsid w:val="007B311A"/>
    <w:rsid w:val="007C6674"/>
    <w:rsid w:val="007C7122"/>
    <w:rsid w:val="007C774B"/>
    <w:rsid w:val="007D3F11"/>
    <w:rsid w:val="007D66E2"/>
    <w:rsid w:val="007E2C69"/>
    <w:rsid w:val="007E53E4"/>
    <w:rsid w:val="007E656A"/>
    <w:rsid w:val="007F3CAA"/>
    <w:rsid w:val="007F664D"/>
    <w:rsid w:val="00812E67"/>
    <w:rsid w:val="008254B4"/>
    <w:rsid w:val="00830210"/>
    <w:rsid w:val="00837203"/>
    <w:rsid w:val="00842137"/>
    <w:rsid w:val="00853F5F"/>
    <w:rsid w:val="008623ED"/>
    <w:rsid w:val="0086490C"/>
    <w:rsid w:val="00864B5A"/>
    <w:rsid w:val="00870CE9"/>
    <w:rsid w:val="00872098"/>
    <w:rsid w:val="00872559"/>
    <w:rsid w:val="00874AA3"/>
    <w:rsid w:val="00875AA6"/>
    <w:rsid w:val="00880944"/>
    <w:rsid w:val="0089088E"/>
    <w:rsid w:val="00892297"/>
    <w:rsid w:val="008964D6"/>
    <w:rsid w:val="008A0D04"/>
    <w:rsid w:val="008A27A8"/>
    <w:rsid w:val="008A5A93"/>
    <w:rsid w:val="008B0365"/>
    <w:rsid w:val="008B5123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72EF"/>
    <w:rsid w:val="009A396F"/>
    <w:rsid w:val="009B5035"/>
    <w:rsid w:val="009C0945"/>
    <w:rsid w:val="009C3160"/>
    <w:rsid w:val="009E766E"/>
    <w:rsid w:val="009F1960"/>
    <w:rsid w:val="009F2C64"/>
    <w:rsid w:val="009F715E"/>
    <w:rsid w:val="00A0475F"/>
    <w:rsid w:val="00A07EF1"/>
    <w:rsid w:val="00A10DBB"/>
    <w:rsid w:val="00A11720"/>
    <w:rsid w:val="00A21247"/>
    <w:rsid w:val="00A31D47"/>
    <w:rsid w:val="00A33B4D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6172"/>
    <w:rsid w:val="00A971A0"/>
    <w:rsid w:val="00AA1F22"/>
    <w:rsid w:val="00AA36F2"/>
    <w:rsid w:val="00AE22CD"/>
    <w:rsid w:val="00AF00EC"/>
    <w:rsid w:val="00AF185C"/>
    <w:rsid w:val="00AF5A57"/>
    <w:rsid w:val="00AF735D"/>
    <w:rsid w:val="00B024D7"/>
    <w:rsid w:val="00B05821"/>
    <w:rsid w:val="00B05BC2"/>
    <w:rsid w:val="00B100D6"/>
    <w:rsid w:val="00B12C04"/>
    <w:rsid w:val="00B164C9"/>
    <w:rsid w:val="00B17275"/>
    <w:rsid w:val="00B26C28"/>
    <w:rsid w:val="00B30F21"/>
    <w:rsid w:val="00B376D2"/>
    <w:rsid w:val="00B4174C"/>
    <w:rsid w:val="00B453F5"/>
    <w:rsid w:val="00B532CE"/>
    <w:rsid w:val="00B55EA9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D0200"/>
    <w:rsid w:val="00BD1E0A"/>
    <w:rsid w:val="00BF02DC"/>
    <w:rsid w:val="00BF1C1D"/>
    <w:rsid w:val="00BF57CE"/>
    <w:rsid w:val="00C22344"/>
    <w:rsid w:val="00C23C3D"/>
    <w:rsid w:val="00C318E7"/>
    <w:rsid w:val="00C37820"/>
    <w:rsid w:val="00C42125"/>
    <w:rsid w:val="00C62814"/>
    <w:rsid w:val="00C62BE6"/>
    <w:rsid w:val="00C67B25"/>
    <w:rsid w:val="00C748F7"/>
    <w:rsid w:val="00C74937"/>
    <w:rsid w:val="00C82A7D"/>
    <w:rsid w:val="00CA6409"/>
    <w:rsid w:val="00CB2599"/>
    <w:rsid w:val="00CC3C27"/>
    <w:rsid w:val="00CD2139"/>
    <w:rsid w:val="00CD2497"/>
    <w:rsid w:val="00CD66F5"/>
    <w:rsid w:val="00CD6848"/>
    <w:rsid w:val="00CE1E6E"/>
    <w:rsid w:val="00CE5986"/>
    <w:rsid w:val="00CF34C4"/>
    <w:rsid w:val="00CF4A0B"/>
    <w:rsid w:val="00D11885"/>
    <w:rsid w:val="00D26730"/>
    <w:rsid w:val="00D60B92"/>
    <w:rsid w:val="00D6447D"/>
    <w:rsid w:val="00D647EF"/>
    <w:rsid w:val="00D65811"/>
    <w:rsid w:val="00D73137"/>
    <w:rsid w:val="00D745B2"/>
    <w:rsid w:val="00D977A2"/>
    <w:rsid w:val="00DA1D47"/>
    <w:rsid w:val="00DC774A"/>
    <w:rsid w:val="00DD50DE"/>
    <w:rsid w:val="00DE3062"/>
    <w:rsid w:val="00E046A9"/>
    <w:rsid w:val="00E0581D"/>
    <w:rsid w:val="00E204DD"/>
    <w:rsid w:val="00E353EC"/>
    <w:rsid w:val="00E51F61"/>
    <w:rsid w:val="00E53C24"/>
    <w:rsid w:val="00E56E77"/>
    <w:rsid w:val="00E71046"/>
    <w:rsid w:val="00E72E36"/>
    <w:rsid w:val="00E86220"/>
    <w:rsid w:val="00E87795"/>
    <w:rsid w:val="00E94DE2"/>
    <w:rsid w:val="00EB1135"/>
    <w:rsid w:val="00EB444D"/>
    <w:rsid w:val="00ED5B66"/>
    <w:rsid w:val="00EE5C0D"/>
    <w:rsid w:val="00EF4792"/>
    <w:rsid w:val="00F02294"/>
    <w:rsid w:val="00F135DA"/>
    <w:rsid w:val="00F30DE7"/>
    <w:rsid w:val="00F31E6B"/>
    <w:rsid w:val="00F35F57"/>
    <w:rsid w:val="00F40277"/>
    <w:rsid w:val="00F44D3D"/>
    <w:rsid w:val="00F50467"/>
    <w:rsid w:val="00F54A74"/>
    <w:rsid w:val="00F562A0"/>
    <w:rsid w:val="00F57FA4"/>
    <w:rsid w:val="00F62B3E"/>
    <w:rsid w:val="00F63D00"/>
    <w:rsid w:val="00F821F8"/>
    <w:rsid w:val="00FA02CB"/>
    <w:rsid w:val="00FA2177"/>
    <w:rsid w:val="00FA5F6A"/>
    <w:rsid w:val="00FB0783"/>
    <w:rsid w:val="00FB7A8B"/>
    <w:rsid w:val="00FD439E"/>
    <w:rsid w:val="00FD4491"/>
    <w:rsid w:val="00FD76CB"/>
    <w:rsid w:val="00FE152B"/>
    <w:rsid w:val="00FE239E"/>
    <w:rsid w:val="00FE3437"/>
    <w:rsid w:val="00FF4546"/>
    <w:rsid w:val="00FF538F"/>
    <w:rsid w:val="0B88235E"/>
    <w:rsid w:val="135A0D3D"/>
    <w:rsid w:val="165F4EDA"/>
    <w:rsid w:val="17343EF1"/>
    <w:rsid w:val="1BD23ACC"/>
    <w:rsid w:val="1E3E5222"/>
    <w:rsid w:val="21890F14"/>
    <w:rsid w:val="26D008E3"/>
    <w:rsid w:val="28E01B1C"/>
    <w:rsid w:val="28EE24EE"/>
    <w:rsid w:val="2AC416FE"/>
    <w:rsid w:val="2BE6781D"/>
    <w:rsid w:val="2BF95A57"/>
    <w:rsid w:val="2E016958"/>
    <w:rsid w:val="3116248F"/>
    <w:rsid w:val="349537D0"/>
    <w:rsid w:val="35935033"/>
    <w:rsid w:val="37ED7275"/>
    <w:rsid w:val="3AA13654"/>
    <w:rsid w:val="3ACB3DD6"/>
    <w:rsid w:val="3B261E1B"/>
    <w:rsid w:val="3B7EA76E"/>
    <w:rsid w:val="3E4E1E0C"/>
    <w:rsid w:val="3EDD4580"/>
    <w:rsid w:val="3F9A4EC4"/>
    <w:rsid w:val="4004316D"/>
    <w:rsid w:val="452700FB"/>
    <w:rsid w:val="47F308F3"/>
    <w:rsid w:val="53E01CBC"/>
    <w:rsid w:val="576232BB"/>
    <w:rsid w:val="5A696A4E"/>
    <w:rsid w:val="5ECD0B54"/>
    <w:rsid w:val="60612329"/>
    <w:rsid w:val="635D3474"/>
    <w:rsid w:val="65866CF2"/>
    <w:rsid w:val="6A1567FD"/>
    <w:rsid w:val="6B632BFD"/>
    <w:rsid w:val="6EDA581A"/>
    <w:rsid w:val="73C6218A"/>
    <w:rsid w:val="73D960E5"/>
    <w:rsid w:val="745D6D46"/>
    <w:rsid w:val="74AF5AA0"/>
    <w:rsid w:val="77754D7F"/>
    <w:rsid w:val="7AF91823"/>
    <w:rsid w:val="7C3C0562"/>
    <w:rsid w:val="7DBF115D"/>
    <w:rsid w:val="7EF7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DFAB0E"/>
  <w15:docId w15:val="{1EF704B7-D7A4-4E49-88E8-86292166D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hAnsi="Consolas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tabs>
        <w:tab w:val="clear" w:pos="643"/>
        <w:tab w:val="num" w:pos="360"/>
      </w:tabs>
      <w:ind w:left="0" w:firstLine="0"/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Rvision1">
    <w:name w:val="Révision1"/>
    <w:hidden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paragraph" w:styleId="Revision">
    <w:name w:val="Revision"/>
    <w:hidden/>
    <w:uiPriority w:val="99"/>
    <w:semiHidden/>
    <w:rsid w:val="004C6AE5"/>
    <w:rPr>
      <w:rFonts w:ascii="Times New Roman" w:hAnsi="Times New Roman" w:cs="Times New Roman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4C6A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5-SG13-260227-TD-WP1-0411/e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fuyuexia@chinamobile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arco.carugi@gmail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9</TotalTime>
  <Pages>1</Pages>
  <Words>283</Words>
  <Characters>2058</Characters>
  <Application>Microsoft Office Word</Application>
  <DocSecurity>0</DocSecurity>
  <Lines>17</Lines>
  <Paragraphs>4</Paragraphs>
  <ScaleCrop>false</ScaleCrop>
  <Manager>ITU-T</Manager>
  <Company>International Telecommunication Union (ITU)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Y.3193 (ex Y.IMT2020-DIC) “Distributed intelligence collaboration for IMT-2020 and beyond”</dc:title>
  <dc:creator>Rapporteur and Associate Rapporteur</dc:creator>
  <dc:description>SG13-LScc  For: Geneva, 27 February 2026_x000d_Document date: _x000d_Saved by ITU51017190 at 09:45:27 on 02/03/2026</dc:description>
  <cp:lastModifiedBy>ShK</cp:lastModifiedBy>
  <cp:revision>10</cp:revision>
  <cp:lastPrinted>2016-12-23T12:52:00Z</cp:lastPrinted>
  <dcterms:created xsi:type="dcterms:W3CDTF">2026-02-26T19:49:00Z</dcterms:created>
  <dcterms:modified xsi:type="dcterms:W3CDTF">2026-03-04T10:27:00Z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SG13-LScc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20/13</vt:lpwstr>
  </property>
  <property fmtid="{D5CDD505-2E9C-101B-9397-08002B2CF9AE}" pid="7" name="Docdest">
    <vt:lpwstr>Geneva, 27 February 2026</vt:lpwstr>
  </property>
  <property fmtid="{D5CDD505-2E9C-101B-9397-08002B2CF9AE}" pid="8" name="Docauthor">
    <vt:lpwstr>Rapporteur and Associate Rapporteur</vt:lpwstr>
  </property>
  <property fmtid="{D5CDD505-2E9C-101B-9397-08002B2CF9AE}" pid="9" name="KSOProductBuildVer">
    <vt:lpwstr>2052-11.8.2.12085</vt:lpwstr>
  </property>
  <property fmtid="{D5CDD505-2E9C-101B-9397-08002B2CF9AE}" pid="10" name="ICV">
    <vt:lpwstr>33114AFB22DB41788D515886C42139D4</vt:lpwstr>
  </property>
</Properties>
</file>